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22D7" w:rsidRDefault="00DB22D7" w:rsidP="008D1C54">
      <w:pPr>
        <w:spacing w:line="276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>
        <w:rPr>
          <w:rFonts w:ascii="Times New Roman" w:eastAsia="Calibri" w:hAnsi="Times New Roman" w:cs="Times New Roman"/>
          <w:b/>
          <w:sz w:val="26"/>
          <w:szCs w:val="26"/>
        </w:rPr>
        <w:t>Методическая разработка</w:t>
      </w:r>
    </w:p>
    <w:p w:rsidR="000C069B" w:rsidRPr="00E3616B" w:rsidRDefault="000C069B" w:rsidP="008D1C54">
      <w:pPr>
        <w:spacing w:line="276" w:lineRule="auto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E3616B">
        <w:rPr>
          <w:rFonts w:ascii="Times New Roman" w:eastAsia="Calibri" w:hAnsi="Times New Roman" w:cs="Times New Roman"/>
          <w:b/>
          <w:sz w:val="26"/>
          <w:szCs w:val="26"/>
        </w:rPr>
        <w:t>Тимашёвой Натальи Николаевны,</w:t>
      </w:r>
    </w:p>
    <w:p w:rsidR="00192420" w:rsidRPr="00E3616B" w:rsidRDefault="000C069B" w:rsidP="008D1C54">
      <w:pPr>
        <w:spacing w:line="276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E3616B">
        <w:rPr>
          <w:rFonts w:ascii="Times New Roman" w:eastAsia="Calibri" w:hAnsi="Times New Roman" w:cs="Times New Roman"/>
          <w:b/>
          <w:sz w:val="26"/>
          <w:szCs w:val="26"/>
        </w:rPr>
        <w:t xml:space="preserve">учителя информатики </w:t>
      </w:r>
      <w:r w:rsidRPr="00E3616B">
        <w:rPr>
          <w:rFonts w:ascii="Times New Roman" w:eastAsia="Calibri" w:hAnsi="Times New Roman" w:cs="Times New Roman"/>
          <w:sz w:val="26"/>
          <w:szCs w:val="26"/>
        </w:rPr>
        <w:t>муниципального бюджетного общеобразовательного учреждения «Алтайская средняя общеобразовательная школа №2»</w:t>
      </w:r>
    </w:p>
    <w:p w:rsidR="00192420" w:rsidRPr="00E3616B" w:rsidRDefault="000C069B" w:rsidP="008D1C54">
      <w:pPr>
        <w:spacing w:line="276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E3616B">
        <w:rPr>
          <w:rFonts w:ascii="Times New Roman" w:eastAsia="Calibri" w:hAnsi="Times New Roman" w:cs="Times New Roman"/>
          <w:sz w:val="26"/>
          <w:szCs w:val="26"/>
        </w:rPr>
        <w:t>имени Почётного гражданина Алтайского края И.А. Яркина</w:t>
      </w:r>
    </w:p>
    <w:p w:rsidR="000927B0" w:rsidRPr="005A5096" w:rsidRDefault="000C069B" w:rsidP="005A5096">
      <w:pPr>
        <w:spacing w:line="276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E3616B">
        <w:rPr>
          <w:rFonts w:ascii="Times New Roman" w:eastAsia="Calibri" w:hAnsi="Times New Roman" w:cs="Times New Roman"/>
          <w:sz w:val="26"/>
          <w:szCs w:val="26"/>
        </w:rPr>
        <w:t>( МБОУ «Алтайской СОШ №2»)</w:t>
      </w:r>
    </w:p>
    <w:p w:rsidR="000C069B" w:rsidRPr="00E3616B" w:rsidRDefault="00DB22D7" w:rsidP="00E3616B">
      <w:pPr>
        <w:spacing w:line="276" w:lineRule="auto"/>
        <w:rPr>
          <w:rFonts w:ascii="Times New Roman" w:eastAsia="Calibri" w:hAnsi="Times New Roman" w:cs="Times New Roman"/>
          <w:b/>
          <w:sz w:val="26"/>
          <w:szCs w:val="26"/>
        </w:rPr>
      </w:pPr>
      <w:r>
        <w:rPr>
          <w:rFonts w:ascii="Times New Roman" w:eastAsia="+mj-ea" w:hAnsi="Times New Roman" w:cs="Times New Roman"/>
          <w:b/>
          <w:bCs/>
          <w:color w:val="000000"/>
          <w:kern w:val="24"/>
          <w:sz w:val="26"/>
          <w:szCs w:val="26"/>
        </w:rPr>
        <w:t>Тема</w:t>
      </w:r>
      <w:r w:rsidR="00207272" w:rsidRPr="00E3616B">
        <w:rPr>
          <w:rFonts w:ascii="Times New Roman" w:eastAsia="+mj-ea" w:hAnsi="Times New Roman" w:cs="Times New Roman"/>
          <w:b/>
          <w:bCs/>
          <w:color w:val="000000"/>
          <w:kern w:val="24"/>
          <w:sz w:val="26"/>
          <w:szCs w:val="26"/>
        </w:rPr>
        <w:t xml:space="preserve">: </w:t>
      </w:r>
      <w:r w:rsidR="000927B0" w:rsidRPr="00E3616B">
        <w:rPr>
          <w:rFonts w:ascii="Times New Roman" w:eastAsia="+mj-ea" w:hAnsi="Times New Roman" w:cs="Times New Roman"/>
          <w:b/>
          <w:bCs/>
          <w:color w:val="000000"/>
          <w:kern w:val="24"/>
          <w:sz w:val="26"/>
          <w:szCs w:val="26"/>
        </w:rPr>
        <w:t>«</w:t>
      </w:r>
      <w:r w:rsidR="000C069B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>Формирование 4К компетенци</w:t>
      </w:r>
      <w:r w:rsidR="00C90B92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>й</w:t>
      </w:r>
      <w:r w:rsidR="000C069B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 xml:space="preserve"> </w:t>
      </w:r>
      <w:r w:rsidR="007E5815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>обучающихся средствами</w:t>
      </w:r>
      <w:r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 xml:space="preserve"> </w:t>
      </w:r>
      <w:r w:rsidR="000C069B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>проектной деятельности при изучении информатики</w:t>
      </w:r>
      <w:r w:rsidR="000927B0" w:rsidRPr="00E3616B">
        <w:rPr>
          <w:rFonts w:ascii="Times New Roman" w:eastAsia="Calibri" w:hAnsi="Times New Roman" w:cs="Times New Roman"/>
          <w:b/>
          <w:color w:val="000000"/>
          <w:kern w:val="24"/>
          <w:sz w:val="26"/>
          <w:szCs w:val="26"/>
        </w:rPr>
        <w:t>»</w:t>
      </w:r>
    </w:p>
    <w:p w:rsidR="000927B0" w:rsidRPr="00E3616B" w:rsidRDefault="00DB22D7" w:rsidP="00E3616B">
      <w:pPr>
        <w:spacing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kern w:val="24"/>
          <w:sz w:val="26"/>
          <w:szCs w:val="26"/>
          <w:lang w:eastAsia="ru-RU"/>
        </w:rPr>
        <w:t xml:space="preserve">Основная идея </w:t>
      </w:r>
      <w:r w:rsidR="000927B0" w:rsidRPr="00E3616B">
        <w:rPr>
          <w:rFonts w:ascii="Times New Roman" w:eastAsia="Times New Roman" w:hAnsi="Times New Roman" w:cs="Times New Roman"/>
          <w:color w:val="000000"/>
          <w:kern w:val="24"/>
          <w:sz w:val="26"/>
          <w:szCs w:val="26"/>
          <w:lang w:eastAsia="ru-RU"/>
        </w:rPr>
        <w:t xml:space="preserve">заключается в создании условий для формирования 4К компетенций через   проектную деятельность обучающихся на уроках информатики, способствующих социализации обучающихся, их </w:t>
      </w:r>
      <w:r w:rsidR="00471556" w:rsidRPr="00E3616B">
        <w:rPr>
          <w:rFonts w:ascii="Times New Roman" w:eastAsia="Times New Roman" w:hAnsi="Times New Roman" w:cs="Times New Roman"/>
          <w:color w:val="000000"/>
          <w:kern w:val="24"/>
          <w:sz w:val="26"/>
          <w:szCs w:val="26"/>
          <w:lang w:eastAsia="ru-RU"/>
        </w:rPr>
        <w:t>дальнейшему образованию</w:t>
      </w:r>
      <w:r w:rsidR="000927B0" w:rsidRPr="00E3616B">
        <w:rPr>
          <w:rFonts w:ascii="Times New Roman" w:eastAsia="Times New Roman" w:hAnsi="Times New Roman" w:cs="Times New Roman"/>
          <w:color w:val="000000"/>
          <w:kern w:val="24"/>
          <w:sz w:val="26"/>
          <w:szCs w:val="26"/>
          <w:lang w:eastAsia="ru-RU"/>
        </w:rPr>
        <w:t xml:space="preserve">, самообразованию, профессиональному самоопределению. </w:t>
      </w:r>
    </w:p>
    <w:p w:rsidR="00FA5B62" w:rsidRPr="00E3616B" w:rsidRDefault="00FD7AE6" w:rsidP="00E3616B">
      <w:pPr>
        <w:spacing w:line="276" w:lineRule="auto"/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Актуаль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  <w:lang w:eastAsia="ru-RU"/>
        </w:rPr>
        <w:t>н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о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w w:val="101"/>
          <w:sz w:val="26"/>
          <w:szCs w:val="26"/>
          <w:lang w:eastAsia="ru-RU"/>
        </w:rPr>
        <w:t>с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ть</w:t>
      </w:r>
      <w:bookmarkStart w:id="0" w:name="_GoBack"/>
      <w:bookmarkEnd w:id="0"/>
      <w:r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:</w:t>
      </w:r>
      <w:r w:rsidRPr="00E3616B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  <w:lang w:eastAsia="ru-RU"/>
        </w:rPr>
        <w:t xml:space="preserve"> </w:t>
      </w:r>
    </w:p>
    <w:p w:rsidR="00364F08" w:rsidRPr="00E3616B" w:rsidRDefault="00FA5B62" w:rsidP="00E3616B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  <w:lang w:eastAsia="ru-RU"/>
        </w:rPr>
        <w:t>В</w:t>
      </w:r>
      <w:r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про</w:t>
      </w:r>
      <w:r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цессе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по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в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ни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дм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нформ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тик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445432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 xml:space="preserve"> в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шк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2B13AC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тм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л</w:t>
      </w:r>
      <w:r w:rsidR="002B13AC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  <w:r w:rsidR="00FD7AE6" w:rsidRPr="00E3616B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что</w:t>
      </w:r>
      <w:r w:rsidR="00FD7AE6" w:rsidRPr="00E3616B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б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ющи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тр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дн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ют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ся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ь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но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ш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ть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нн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ы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р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д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м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чи,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мод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иров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ть информ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ци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нны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проц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ы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п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рим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ть</w:t>
      </w:r>
      <w:r w:rsidR="00FD7AE6" w:rsidRPr="00E3616B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нны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з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ктик</w:t>
      </w:r>
      <w:r w:rsidR="00FD7AE6" w:rsidRPr="00E3616B">
        <w:rPr>
          <w:rFonts w:ascii="Times New Roman" w:eastAsia="Times New Roman" w:hAnsi="Times New Roman" w:cs="Times New Roman"/>
          <w:color w:val="000000"/>
          <w:spacing w:val="7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  <w:r w:rsidR="00FD7AE6" w:rsidRPr="00E3616B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них</w:t>
      </w:r>
      <w:r w:rsidR="00FD7AE6" w:rsidRPr="00E3616B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ся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должным    </w:t>
      </w:r>
      <w:r w:rsidR="00FD7AE6" w:rsidRPr="00E3616B">
        <w:rPr>
          <w:rFonts w:ascii="Times New Roman" w:eastAsia="Times New Roman" w:hAnsi="Times New Roman" w:cs="Times New Roman"/>
          <w:color w:val="000000"/>
          <w:spacing w:val="-43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обр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зом 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  <w:lang w:eastAsia="ru-RU"/>
        </w:rPr>
        <w:t>з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иров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ть </w:t>
      </w:r>
      <w:r w:rsidR="0071205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</w:t>
      </w:r>
      <w:r w:rsidR="00FD7AE6" w:rsidRPr="00E3616B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  <w:lang w:eastAsia="ru-RU"/>
        </w:rPr>
        <w:t>б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19517F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ть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б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ходим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ю информ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ц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ю,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об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зов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ть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с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л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я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ть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п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р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</w:t>
      </w:r>
      <w:r w:rsidR="00FD7AE6" w:rsidRPr="00E3616B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  <w:lang w:eastAsia="ru-RU"/>
        </w:rPr>
        <w:t>у</w:t>
      </w:r>
      <w:r w:rsidR="00FD7AE6" w:rsidRPr="00E3616B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  <w:lang w:eastAsia="ru-RU"/>
        </w:rPr>
        <w:t>ди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  <w:lang w:eastAsia="ru-RU"/>
        </w:rPr>
        <w:t>т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ори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е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й,</w:t>
      </w:r>
      <w:r w:rsidR="00FD7AE6" w:rsidRPr="00E3616B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то</w:t>
      </w:r>
      <w:r w:rsidR="00FD7AE6" w:rsidRPr="00E3616B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ес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ть</w:t>
      </w:r>
      <w:r w:rsidR="00FD7AE6" w:rsidRPr="00E3616B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  <w:lang w:eastAsia="ru-RU"/>
        </w:rPr>
        <w:t xml:space="preserve"> 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</w:t>
      </w:r>
      <w:r w:rsidR="00FD7AE6" w:rsidRPr="00E3616B">
        <w:rPr>
          <w:rFonts w:ascii="Times New Roman" w:eastAsia="Times New Roman" w:hAnsi="Times New Roman" w:cs="Times New Roman"/>
          <w:color w:val="000000"/>
          <w:spacing w:val="-1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</w:t>
      </w:r>
      <w:r w:rsidR="00FD7AE6" w:rsidRPr="00E3616B">
        <w:rPr>
          <w:rFonts w:ascii="Times New Roman" w:eastAsia="Times New Roman" w:hAnsi="Times New Roman" w:cs="Times New Roman"/>
          <w:color w:val="000000"/>
          <w:spacing w:val="-2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</w:t>
      </w:r>
      <w:r w:rsidR="00FD7AE6" w:rsidRPr="00E3616B">
        <w:rPr>
          <w:rFonts w:ascii="Times New Roman" w:eastAsia="Times New Roman" w:hAnsi="Times New Roman" w:cs="Times New Roman"/>
          <w:color w:val="000000"/>
          <w:w w:val="101"/>
          <w:sz w:val="26"/>
          <w:szCs w:val="26"/>
          <w:lang w:eastAsia="ru-RU"/>
        </w:rPr>
        <w:t>а</w:t>
      </w:r>
      <w:r w:rsidR="00FD7AE6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ют </w:t>
      </w:r>
      <w:r w:rsidR="00364F08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многие </w:t>
      </w:r>
      <w:r w:rsidR="00364F08" w:rsidRPr="00E3616B">
        <w:rPr>
          <w:rFonts w:ascii="Times New Roman" w:hAnsi="Times New Roman" w:cs="Times New Roman"/>
          <w:sz w:val="26"/>
          <w:szCs w:val="26"/>
        </w:rPr>
        <w:t>компетентности</w:t>
      </w:r>
      <w:r w:rsidR="00FD7AE6" w:rsidRPr="00E3616B">
        <w:rPr>
          <w:rFonts w:ascii="Times New Roman" w:hAnsi="Times New Roman" w:cs="Times New Roman"/>
          <w:sz w:val="26"/>
          <w:szCs w:val="26"/>
        </w:rPr>
        <w:t>.</w:t>
      </w:r>
    </w:p>
    <w:p w:rsidR="00072F3E" w:rsidRPr="00E3616B" w:rsidRDefault="00FD7AE6" w:rsidP="00E3616B">
      <w:pPr>
        <w:spacing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  <w:lang w:eastAsia="ru-RU"/>
        </w:rPr>
        <w:t xml:space="preserve"> </w:t>
      </w:r>
      <w:r w:rsidR="00072F3E"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>Анализ литературы и практики показывает наличие противоречия между:</w:t>
      </w:r>
    </w:p>
    <w:p w:rsidR="00072F3E" w:rsidRPr="00E3616B" w:rsidRDefault="00072F3E" w:rsidP="00E3616B">
      <w:pPr>
        <w:numPr>
          <w:ilvl w:val="0"/>
          <w:numId w:val="2"/>
        </w:numPr>
        <w:tabs>
          <w:tab w:val="left" w:pos="720"/>
        </w:tabs>
        <w:spacing w:after="160"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>требованиями к современному образованию, где в центре внимания находится личность ребенка, и направленностью процесса обучения на освоение обучающимися определенной суммы знаний;</w:t>
      </w:r>
    </w:p>
    <w:p w:rsidR="00072F3E" w:rsidRPr="00E3616B" w:rsidRDefault="00072F3E" w:rsidP="00E3616B">
      <w:pPr>
        <w:numPr>
          <w:ilvl w:val="0"/>
          <w:numId w:val="3"/>
        </w:numPr>
        <w:tabs>
          <w:tab w:val="left" w:pos="720"/>
        </w:tabs>
        <w:spacing w:after="160"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>потребностью обучающихся в самостоятельной творческой деятельности и преобладанием репродуктивных методов обучения;</w:t>
      </w:r>
    </w:p>
    <w:p w:rsidR="00072F3E" w:rsidRPr="00E3616B" w:rsidRDefault="00072F3E" w:rsidP="00E3616B">
      <w:pPr>
        <w:numPr>
          <w:ilvl w:val="0"/>
          <w:numId w:val="3"/>
        </w:numPr>
        <w:tabs>
          <w:tab w:val="left" w:pos="720"/>
        </w:tabs>
        <w:spacing w:after="160"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>сознанием важности и необходимости процессов саморазвития и самореализации со стороны обучающихся и учителей, и отсутствием в практике необходимых для них педагогических условий;</w:t>
      </w:r>
    </w:p>
    <w:p w:rsidR="00072F3E" w:rsidRPr="00E3616B" w:rsidRDefault="00072F3E" w:rsidP="00E3616B">
      <w:pPr>
        <w:numPr>
          <w:ilvl w:val="0"/>
          <w:numId w:val="3"/>
        </w:numPr>
        <w:tabs>
          <w:tab w:val="left" w:pos="720"/>
        </w:tabs>
        <w:spacing w:after="160"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>необходимостью использования активных форм работы, способствующих развитию критического мышления, креативности, коммуникативности и самореализации обучающихся и стереотипами профессионального поведения учителей.</w:t>
      </w:r>
    </w:p>
    <w:p w:rsidR="00F34E20" w:rsidRPr="00E3616B" w:rsidRDefault="0025597D" w:rsidP="00E3616B">
      <w:pPr>
        <w:tabs>
          <w:tab w:val="left" w:pos="720"/>
        </w:tabs>
        <w:spacing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+mn-ea" w:hAnsi="Times New Roman" w:cs="Times New Roman"/>
          <w:color w:val="000000"/>
          <w:kern w:val="24"/>
          <w:sz w:val="26"/>
          <w:szCs w:val="26"/>
          <w:lang w:eastAsia="ru-RU"/>
        </w:rPr>
        <w:t xml:space="preserve">    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последние несколько лет школьное образование во всем мире отходит от традиционной ориентации на формирование предметных знаний и умений, стараясь создать условия для развития современных ключевых компетенций, или навыков, XXI </w:t>
      </w:r>
      <w:r w:rsidR="003C20A1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века.</w:t>
      </w:r>
    </w:p>
    <w:p w:rsidR="00972177" w:rsidRDefault="003F3336" w:rsidP="00E3616B">
      <w:pPr>
        <w:tabs>
          <w:tab w:val="left" w:pos="720"/>
        </w:tabs>
        <w:spacing w:line="276" w:lineRule="auto"/>
        <w:contextualSpacing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Таким образом, проблема заключается в достижении нового уровня организации образовательной деятельности в условиях современного образовательного пространства, где 4К компетенции: знания, навыки, характер и умения учиться – это грани образования </w:t>
      </w:r>
      <w:r w:rsidR="00972177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XXI века.</w:t>
      </w:r>
    </w:p>
    <w:p w:rsidR="00C4755B" w:rsidRPr="00973C39" w:rsidRDefault="00C4755B" w:rsidP="00854ED4">
      <w:pPr>
        <w:shd w:val="clear" w:color="auto" w:fill="FFFFFF"/>
        <w:spacing w:line="240" w:lineRule="auto"/>
        <w:ind w:firstLine="709"/>
        <w:rPr>
          <w:rFonts w:ascii="Times New Roman" w:hAnsi="Times New Roman"/>
          <w:sz w:val="26"/>
          <w:szCs w:val="26"/>
        </w:rPr>
      </w:pPr>
      <w:r w:rsidRPr="00973C39">
        <w:rPr>
          <w:rFonts w:ascii="Times New Roman" w:hAnsi="Times New Roman"/>
          <w:sz w:val="26"/>
          <w:szCs w:val="26"/>
          <w:lang w:eastAsia="ru-RU"/>
        </w:rPr>
        <w:t xml:space="preserve">Для определения перспектив работы был проведен мониторинг сформированности у учащихся компетенций 4К. </w:t>
      </w:r>
      <w:r w:rsidR="00706D09" w:rsidRPr="00973C39">
        <w:rPr>
          <w:rFonts w:ascii="Times New Roman" w:hAnsi="Times New Roman"/>
          <w:sz w:val="26"/>
          <w:szCs w:val="26"/>
          <w:lang w:eastAsia="ru-RU"/>
        </w:rPr>
        <w:t xml:space="preserve">Выявление сформированности 4К </w:t>
      </w:r>
      <w:r w:rsidR="00706D09" w:rsidRPr="00973C39">
        <w:rPr>
          <w:rFonts w:ascii="Times New Roman" w:hAnsi="Times New Roman"/>
          <w:sz w:val="26"/>
          <w:szCs w:val="26"/>
          <w:lang w:eastAsia="ru-RU"/>
        </w:rPr>
        <w:lastRenderedPageBreak/>
        <w:t xml:space="preserve">компетенций происходило на уроках информатики при выполнении различных заданий. Было обследовано 175 детей. </w:t>
      </w:r>
      <w:r w:rsidRPr="00973C39">
        <w:rPr>
          <w:rFonts w:ascii="Times New Roman" w:hAnsi="Times New Roman"/>
          <w:sz w:val="26"/>
          <w:szCs w:val="26"/>
        </w:rPr>
        <w:t xml:space="preserve">Диагностическими инструментами определения уровня сформированности 4К </w:t>
      </w:r>
      <w:r w:rsidR="00854ED4" w:rsidRPr="00973C39">
        <w:rPr>
          <w:rFonts w:ascii="Times New Roman" w:hAnsi="Times New Roman"/>
          <w:sz w:val="26"/>
          <w:szCs w:val="26"/>
        </w:rPr>
        <w:t>компетенций</w:t>
      </w:r>
      <w:r w:rsidRPr="00973C39">
        <w:rPr>
          <w:rFonts w:ascii="Times New Roman" w:hAnsi="Times New Roman"/>
          <w:sz w:val="26"/>
          <w:szCs w:val="26"/>
        </w:rPr>
        <w:t xml:space="preserve"> школьников </w:t>
      </w:r>
      <w:r w:rsidRPr="00973C39">
        <w:rPr>
          <w:rFonts w:ascii="Times New Roman" w:hAnsi="Times New Roman" w:cs="Times New Roman"/>
          <w:sz w:val="26"/>
          <w:szCs w:val="26"/>
        </w:rPr>
        <w:t xml:space="preserve">использовала методику Р.В.Овчаровой, </w:t>
      </w:r>
      <w:r w:rsidRPr="00973C39">
        <w:rPr>
          <w:rFonts w:ascii="Times New Roman" w:eastAsia="Times New Roman" w:hAnsi="Times New Roman"/>
          <w:sz w:val="26"/>
          <w:szCs w:val="26"/>
          <w:lang w:eastAsia="ru-RU"/>
        </w:rPr>
        <w:t xml:space="preserve">Э.Ф.Замбацявичене, </w:t>
      </w:r>
      <w:r w:rsidRPr="00973C39">
        <w:rPr>
          <w:rFonts w:ascii="Times New Roman" w:hAnsi="Times New Roman"/>
          <w:sz w:val="26"/>
          <w:szCs w:val="26"/>
        </w:rPr>
        <w:t>Е.Е. Туник</w:t>
      </w:r>
      <w:r w:rsidR="00973C39">
        <w:rPr>
          <w:rFonts w:ascii="Times New Roman" w:hAnsi="Times New Roman"/>
          <w:sz w:val="26"/>
          <w:szCs w:val="26"/>
        </w:rPr>
        <w:t>.</w:t>
      </w:r>
    </w:p>
    <w:p w:rsidR="00C4755B" w:rsidRDefault="00C4755B" w:rsidP="00C4755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84864" behindDoc="0" locked="0" layoutInCell="1" allowOverlap="1" wp14:anchorId="46F702FD" wp14:editId="0D3A7356">
            <wp:simplePos x="0" y="0"/>
            <wp:positionH relativeFrom="margin">
              <wp:align>right</wp:align>
            </wp:positionH>
            <wp:positionV relativeFrom="paragraph">
              <wp:posOffset>194945</wp:posOffset>
            </wp:positionV>
            <wp:extent cx="5934075" cy="2257425"/>
            <wp:effectExtent l="0" t="0" r="9525" b="9525"/>
            <wp:wrapSquare wrapText="bothSides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4755B" w:rsidRDefault="00C4755B" w:rsidP="00C4755B">
      <w:pPr>
        <w:rPr>
          <w:rFonts w:ascii="Times New Roman" w:hAnsi="Times New Roman" w:cs="Times New Roman"/>
          <w:sz w:val="26"/>
          <w:szCs w:val="26"/>
        </w:rPr>
      </w:pPr>
    </w:p>
    <w:p w:rsidR="00C4755B" w:rsidRPr="00973C39" w:rsidRDefault="00C4755B" w:rsidP="00706D09">
      <w:pPr>
        <w:spacing w:line="240" w:lineRule="auto"/>
        <w:ind w:firstLine="709"/>
        <w:rPr>
          <w:rFonts w:ascii="Times New Roman" w:hAnsi="Times New Roman"/>
          <w:sz w:val="26"/>
          <w:szCs w:val="26"/>
        </w:rPr>
      </w:pPr>
      <w:r w:rsidRPr="00973C39">
        <w:rPr>
          <w:rFonts w:ascii="Times New Roman" w:hAnsi="Times New Roman"/>
          <w:sz w:val="26"/>
          <w:szCs w:val="26"/>
        </w:rPr>
        <w:t xml:space="preserve">В ходе анализа результатов стала очевидной необходимость создания условий для поиска эффективных средств обучения, которые позволили бы формировать у школьников </w:t>
      </w:r>
      <w:r w:rsidR="00706D09" w:rsidRPr="00973C39">
        <w:rPr>
          <w:rFonts w:ascii="Times New Roman" w:hAnsi="Times New Roman"/>
          <w:sz w:val="26"/>
          <w:szCs w:val="26"/>
        </w:rPr>
        <w:t>4К компетенций.</w:t>
      </w:r>
    </w:p>
    <w:p w:rsidR="00F34E20" w:rsidRPr="00E3616B" w:rsidRDefault="003C20A1" w:rsidP="00E3616B">
      <w:pPr>
        <w:spacing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Цель</w:t>
      </w:r>
      <w:r w:rsidR="009E3D6C">
        <w:rPr>
          <w:rFonts w:ascii="Times New Roman" w:eastAsia="Times New Roman" w:hAnsi="Times New Roman" w:cs="Times New Roman"/>
          <w:sz w:val="26"/>
          <w:szCs w:val="26"/>
          <w:lang w:eastAsia="ru-RU"/>
        </w:rPr>
        <w:t>ю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моей педагогической дея</w:t>
      </w:r>
      <w:r w:rsidR="009E3D6C">
        <w:rPr>
          <w:rFonts w:ascii="Times New Roman" w:eastAsia="Times New Roman" w:hAnsi="Times New Roman" w:cs="Times New Roman"/>
          <w:sz w:val="26"/>
          <w:szCs w:val="26"/>
          <w:lang w:eastAsia="ru-RU"/>
        </w:rPr>
        <w:t>тельности как учителя, - создание среды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для 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формирования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 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обучающихся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компетенци</w:t>
      </w:r>
      <w:r w:rsidR="009923A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й</w:t>
      </w:r>
      <w:r w:rsidR="00F34E20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XXI века, которые большинство международных исследований выделяет как наиболее важные для современной жизни: критическое мышление, креативность, коммуникацию и кооперацию – 4К-компетенции.</w:t>
      </w:r>
    </w:p>
    <w:p w:rsidR="00F34E20" w:rsidRPr="00E3616B" w:rsidRDefault="005D1843" w:rsidP="00E3616B">
      <w:pPr>
        <w:spacing w:line="276" w:lineRule="auto"/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</w:pPr>
      <w:r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 </w:t>
      </w:r>
      <w:r w:rsidR="00F34E20"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С целью формирования ключевых компетенций, взяла за основу модель «4К», разработанную некоммерческой организацией Partnership for 21st Century Skills. </w:t>
      </w:r>
    </w:p>
    <w:p w:rsidR="00F34E20" w:rsidRPr="00E3616B" w:rsidRDefault="00F34E20" w:rsidP="00E3616B">
      <w:pPr>
        <w:spacing w:line="276" w:lineRule="auto"/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</w:pPr>
      <w:r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В системе образования России о модели 4К активно стали </w:t>
      </w:r>
      <w:r w:rsidR="005D1843"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говорить с</w:t>
      </w:r>
      <w:r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 2014 года, а с 2017 года данная модель продвигается Фондом новых форм образования.</w:t>
      </w:r>
    </w:p>
    <w:p w:rsidR="00F34E20" w:rsidRPr="00E3616B" w:rsidRDefault="005D1843" w:rsidP="00E3616B">
      <w:pPr>
        <w:spacing w:line="276" w:lineRule="auto"/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</w:pPr>
      <w:r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 xml:space="preserve">   </w:t>
      </w:r>
      <w:r w:rsidR="00F34E20" w:rsidRPr="00E3616B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Непосредственно в своей работе, модель «4К» использую с 2017 года.</w:t>
      </w:r>
    </w:p>
    <w:p w:rsidR="00384594" w:rsidRPr="00E3616B" w:rsidRDefault="0000419C" w:rsidP="00E3616B">
      <w:pPr>
        <w:pStyle w:val="c1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  <w:shd w:val="clear" w:color="auto" w:fill="FFFFFF"/>
        </w:rPr>
      </w:pPr>
      <w:r w:rsidRPr="00E3616B">
        <w:rPr>
          <w:rStyle w:val="c0"/>
          <w:sz w:val="26"/>
          <w:szCs w:val="26"/>
        </w:rPr>
        <w:t>Р</w:t>
      </w:r>
      <w:r w:rsidR="007542EA" w:rsidRPr="00E3616B">
        <w:rPr>
          <w:bCs/>
          <w:sz w:val="26"/>
          <w:szCs w:val="26"/>
          <w:shd w:val="clear" w:color="auto" w:fill="FFFFFF"/>
        </w:rPr>
        <w:t>ешив взять методическую тему «</w:t>
      </w:r>
      <w:r w:rsidR="00AF5A63" w:rsidRPr="00E3616B">
        <w:rPr>
          <w:rFonts w:eastAsia="Calibri"/>
          <w:b/>
          <w:color w:val="000000"/>
          <w:kern w:val="24"/>
          <w:sz w:val="26"/>
          <w:szCs w:val="26"/>
        </w:rPr>
        <w:t>Формирование 4К компетенции обучающихся средствами проектной деятельности при изучении информатики</w:t>
      </w:r>
      <w:r w:rsidR="0089253A" w:rsidRPr="00E3616B">
        <w:rPr>
          <w:rFonts w:eastAsia="Calibri"/>
          <w:b/>
          <w:color w:val="000000"/>
          <w:kern w:val="24"/>
          <w:sz w:val="26"/>
          <w:szCs w:val="26"/>
        </w:rPr>
        <w:t xml:space="preserve">», </w:t>
      </w:r>
      <w:r w:rsidR="0089253A" w:rsidRPr="00E3616B">
        <w:rPr>
          <w:bCs/>
          <w:sz w:val="26"/>
          <w:szCs w:val="26"/>
          <w:shd w:val="clear" w:color="auto" w:fill="FFFFFF"/>
        </w:rPr>
        <w:t>я</w:t>
      </w:r>
      <w:r w:rsidR="00AF5A63" w:rsidRPr="00E3616B">
        <w:rPr>
          <w:bCs/>
          <w:sz w:val="26"/>
          <w:szCs w:val="26"/>
          <w:shd w:val="clear" w:color="auto" w:fill="FFFFFF"/>
        </w:rPr>
        <w:t xml:space="preserve"> </w:t>
      </w:r>
      <w:r w:rsidR="0089253A" w:rsidRPr="00E3616B">
        <w:rPr>
          <w:bCs/>
          <w:sz w:val="26"/>
          <w:szCs w:val="26"/>
          <w:shd w:val="clear" w:color="auto" w:fill="FFFFFF"/>
        </w:rPr>
        <w:t xml:space="preserve">поставила </w:t>
      </w:r>
      <w:r w:rsidR="00AF5A63" w:rsidRPr="00E3616B">
        <w:rPr>
          <w:bCs/>
          <w:sz w:val="26"/>
          <w:szCs w:val="26"/>
          <w:shd w:val="clear" w:color="auto" w:fill="FFFFFF"/>
        </w:rPr>
        <w:t>ц</w:t>
      </w:r>
      <w:r w:rsidR="00384594" w:rsidRPr="00E3616B">
        <w:rPr>
          <w:bCs/>
          <w:sz w:val="26"/>
          <w:szCs w:val="26"/>
          <w:shd w:val="clear" w:color="auto" w:fill="FFFFFF"/>
        </w:rPr>
        <w:t>ель</w:t>
      </w:r>
      <w:r w:rsidR="00B43E46" w:rsidRPr="00E3616B">
        <w:rPr>
          <w:bCs/>
          <w:sz w:val="26"/>
          <w:szCs w:val="26"/>
          <w:shd w:val="clear" w:color="auto" w:fill="FFFFFF"/>
        </w:rPr>
        <w:t xml:space="preserve"> </w:t>
      </w:r>
      <w:r w:rsidR="00AF5A63" w:rsidRPr="00E3616B">
        <w:rPr>
          <w:bCs/>
          <w:sz w:val="26"/>
          <w:szCs w:val="26"/>
          <w:shd w:val="clear" w:color="auto" w:fill="FFFFFF"/>
        </w:rPr>
        <w:t>и задачи</w:t>
      </w:r>
      <w:r w:rsidR="0089253A" w:rsidRPr="00E3616B">
        <w:rPr>
          <w:bCs/>
          <w:sz w:val="26"/>
          <w:szCs w:val="26"/>
          <w:shd w:val="clear" w:color="auto" w:fill="FFFFFF"/>
        </w:rPr>
        <w:t>.</w:t>
      </w:r>
    </w:p>
    <w:p w:rsidR="0089253A" w:rsidRPr="00E3616B" w:rsidRDefault="0089253A" w:rsidP="00E3616B">
      <w:pPr>
        <w:shd w:val="clear" w:color="auto" w:fill="FFFFFF"/>
        <w:spacing w:line="276" w:lineRule="auto"/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shd w:val="clear" w:color="auto" w:fill="FFFFFF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shd w:val="clear" w:color="auto" w:fill="FFFFFF"/>
          <w:lang w:eastAsia="ru-RU"/>
        </w:rPr>
        <w:t>Цель:</w:t>
      </w:r>
    </w:p>
    <w:p w:rsidR="00A16E0A" w:rsidRPr="00E3616B" w:rsidRDefault="00384594" w:rsidP="00E3616B">
      <w:pPr>
        <w:shd w:val="clear" w:color="auto" w:fill="FFFFFF"/>
        <w:spacing w:line="276" w:lineRule="auto"/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Формирование 4К </w:t>
      </w:r>
      <w:r w:rsidR="00A7288B"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компетенций обучающихся</w:t>
      </w:r>
      <w:r w:rsidR="000222D6"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 через</w:t>
      </w:r>
      <w:r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 проектную деятельность</w:t>
      </w:r>
      <w:r w:rsidR="000222D6"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,</w:t>
      </w:r>
      <w:r w:rsidR="0096587A"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 </w:t>
      </w:r>
    </w:p>
    <w:p w:rsidR="00437F79" w:rsidRPr="00E3616B" w:rsidRDefault="00A21D6A" w:rsidP="00E3616B">
      <w:pPr>
        <w:shd w:val="clear" w:color="auto" w:fill="FFFFFF"/>
        <w:spacing w:line="276" w:lineRule="auto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п</w:t>
      </w:r>
      <w:r w:rsidR="00A16E0A"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озволяющей </w:t>
      </w:r>
      <w:r w:rsidRPr="00E3616B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оценить </w:t>
      </w:r>
      <w:r w:rsidRPr="00E3616B">
        <w:rPr>
          <w:rFonts w:ascii="Times New Roman" w:eastAsia="Calibri" w:hAnsi="Times New Roman" w:cs="Times New Roman"/>
          <w:b/>
          <w:sz w:val="26"/>
          <w:szCs w:val="26"/>
        </w:rPr>
        <w:t>наличие</w:t>
      </w:r>
      <w:r w:rsidR="008230E2" w:rsidRPr="00E3616B">
        <w:rPr>
          <w:rFonts w:ascii="Times New Roman" w:eastAsia="Calibri" w:hAnsi="Times New Roman" w:cs="Times New Roman"/>
          <w:b/>
          <w:sz w:val="26"/>
          <w:szCs w:val="26"/>
        </w:rPr>
        <w:t xml:space="preserve"> навыка</w:t>
      </w:r>
      <w:r w:rsidR="00A11F5C" w:rsidRPr="00E3616B">
        <w:rPr>
          <w:rFonts w:ascii="Times New Roman" w:eastAsia="Calibri" w:hAnsi="Times New Roman" w:cs="Times New Roman"/>
          <w:b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b/>
          <w:sz w:val="26"/>
          <w:szCs w:val="26"/>
        </w:rPr>
        <w:t>по индикаторам</w:t>
      </w:r>
      <w:r w:rsidR="008230E2" w:rsidRPr="00E3616B">
        <w:rPr>
          <w:rFonts w:ascii="Times New Roman" w:eastAsia="Calibri" w:hAnsi="Times New Roman" w:cs="Times New Roman"/>
          <w:b/>
          <w:sz w:val="26"/>
          <w:szCs w:val="26"/>
        </w:rPr>
        <w:t xml:space="preserve"> каждой компетенции.</w:t>
      </w:r>
      <w:r w:rsidR="00B81017" w:rsidRPr="00E3616B">
        <w:rPr>
          <w:rFonts w:ascii="Times New Roman" w:eastAsia="Calibri" w:hAnsi="Times New Roman" w:cs="Times New Roman"/>
          <w:sz w:val="26"/>
          <w:szCs w:val="26"/>
        </w:rPr>
        <w:t xml:space="preserve">                          </w:t>
      </w:r>
      <w:r w:rsidR="00437F79" w:rsidRPr="00E3616B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  <w:shd w:val="clear" w:color="auto" w:fill="FFFFFF"/>
          <w:lang w:eastAsia="ru-RU"/>
        </w:rPr>
        <w:t>Задачи:</w:t>
      </w:r>
    </w:p>
    <w:p w:rsidR="00732DCC" w:rsidRPr="005A5096" w:rsidRDefault="00732DCC" w:rsidP="005A5096">
      <w:pPr>
        <w:pStyle w:val="a3"/>
        <w:numPr>
          <w:ilvl w:val="0"/>
          <w:numId w:val="1"/>
        </w:numPr>
        <w:spacing w:before="240" w:line="276" w:lineRule="auto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Сф</w:t>
      </w:r>
      <w:r w:rsidR="00D11945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ормировать</w:t>
      </w:r>
      <w:r w:rsidR="00AE2713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критическое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мышление</w:t>
      </w:r>
      <w:r w:rsidR="008C2438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обучающихся через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способность задавать правильные вопросы, анализировать, аргументировать и оценивать идеи и </w:t>
      </w:r>
      <w:r w:rsidR="00B90B1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решения </w:t>
      </w:r>
      <w:r w:rsidR="00A91583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</w:t>
      </w:r>
      <w:r w:rsidR="00E444A5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соответствии со стадиями работы</w:t>
      </w:r>
      <w:r w:rsidR="00B90B1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над проектами</w:t>
      </w:r>
      <w:r w:rsidR="00E444A5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: </w:t>
      </w:r>
      <w:r w:rsidR="00DE74D8" w:rsidRPr="00E3616B">
        <w:rPr>
          <w:rFonts w:ascii="Times New Roman" w:eastAsia="Calibri" w:hAnsi="Times New Roman" w:cs="Times New Roman"/>
          <w:sz w:val="26"/>
          <w:szCs w:val="26"/>
          <w:lang w:eastAsia="ru-RU"/>
        </w:rPr>
        <w:t>«Вызов – Осмысление новой информации – Рефлексия (Размышление)»</w:t>
      </w:r>
      <w:r w:rsidR="0055038B" w:rsidRPr="00E3616B">
        <w:rPr>
          <w:rFonts w:ascii="Times New Roman" w:eastAsia="Calibri" w:hAnsi="Times New Roman" w:cs="Times New Roman"/>
          <w:sz w:val="26"/>
          <w:szCs w:val="26"/>
          <w:lang w:eastAsia="ru-RU"/>
        </w:rPr>
        <w:t>;</w:t>
      </w:r>
    </w:p>
    <w:p w:rsidR="00732DCC" w:rsidRPr="005A5096" w:rsidRDefault="00437F79" w:rsidP="005A5096">
      <w:pPr>
        <w:pStyle w:val="a3"/>
        <w:numPr>
          <w:ilvl w:val="0"/>
          <w:numId w:val="1"/>
        </w:numPr>
        <w:spacing w:before="240" w:after="100" w:afterAutospacing="1" w:line="276" w:lineRule="auto"/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lastRenderedPageBreak/>
        <w:t xml:space="preserve">Развивать </w:t>
      </w:r>
      <w:r w:rsidR="00E00EC5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навык </w:t>
      </w: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креативно</w:t>
      </w:r>
      <w:r w:rsidR="00E00EC5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го</w:t>
      </w: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мышление</w:t>
      </w:r>
      <w:r w:rsidR="008C2438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обучающихся через</w:t>
      </w: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способность находить, придумывать идеи и решения</w:t>
      </w:r>
      <w:r w:rsidR="00E00EC5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при работе над проектом</w:t>
      </w:r>
      <w:r w:rsidR="00F1734C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, используя нестандартные</w:t>
      </w:r>
      <w:r w:rsidR="00B24DD6" w:rsidRPr="00E3616B">
        <w:rPr>
          <w:rFonts w:ascii="Times New Roman" w:eastAsia="Calibri" w:hAnsi="Times New Roman" w:cs="Times New Roman"/>
          <w:sz w:val="26"/>
          <w:szCs w:val="26"/>
        </w:rPr>
        <w:t xml:space="preserve"> приемы и задания;</w:t>
      </w:r>
    </w:p>
    <w:p w:rsidR="00732DCC" w:rsidRPr="005A5096" w:rsidRDefault="0068648F" w:rsidP="005A5096">
      <w:pPr>
        <w:pStyle w:val="a3"/>
        <w:numPr>
          <w:ilvl w:val="0"/>
          <w:numId w:val="1"/>
        </w:numPr>
        <w:spacing w:before="240" w:after="100" w:afterAutospacing="1"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Вырабаты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вать</w:t>
      </w: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навык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коммуникаци</w:t>
      </w: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и у </w:t>
      </w:r>
      <w:r w:rsidR="00926670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обучающихся через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  способность выражать и интерпретировать мысли, чувства и факты в устной̆ и письменной̆ форме проводя анализ и исследования по теме проекта за счёт обретения нуж</w:t>
      </w:r>
      <w:r w:rsidR="00B24DD6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ных деловых связей и контактов; </w:t>
      </w:r>
    </w:p>
    <w:p w:rsidR="00A01580" w:rsidRPr="005A5096" w:rsidRDefault="003016B3" w:rsidP="005A5096">
      <w:pPr>
        <w:pStyle w:val="a3"/>
        <w:numPr>
          <w:ilvl w:val="0"/>
          <w:numId w:val="1"/>
        </w:numPr>
        <w:spacing w:before="240" w:after="100" w:afterAutospacing="1"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Формировать 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к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ооперацию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или сотрудничество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55038B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обучающихся 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через эффективное взаимодействие с другими людьми и работ</w:t>
      </w:r>
      <w:r w:rsidR="009908AD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у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  <w:r w:rsidR="00437F79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в </w:t>
      </w:r>
      <w:r w:rsidR="00B24DD6"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командах</w:t>
      </w:r>
      <w:r w:rsidR="00B24DD6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средствами</w:t>
      </w:r>
      <w:r w:rsidR="006D543A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проектной деятельности</w:t>
      </w:r>
      <w:r w:rsidR="00B24DD6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.</w:t>
      </w:r>
      <w:r w:rsidR="006D543A" w:rsidRPr="00E3616B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</w:t>
      </w:r>
    </w:p>
    <w:p w:rsidR="000758C0" w:rsidRPr="00E3616B" w:rsidRDefault="000758C0" w:rsidP="00E3616B">
      <w:pPr>
        <w:widowControl w:val="0"/>
        <w:spacing w:line="27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Гипот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w w:val="101"/>
          <w:sz w:val="26"/>
          <w:szCs w:val="26"/>
          <w:u w:val="single"/>
          <w:lang w:eastAsia="ru-RU"/>
        </w:rPr>
        <w:t>ез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а</w:t>
      </w:r>
    </w:p>
    <w:p w:rsidR="00973C39" w:rsidRPr="008D1C54" w:rsidRDefault="003D68DB" w:rsidP="00973C39">
      <w:pPr>
        <w:widowControl w:val="0"/>
        <w:suppressAutoHyphens/>
        <w:spacing w:line="276" w:lineRule="auto"/>
        <w:ind w:firstLine="624"/>
        <w:textAlignment w:val="baseline"/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</w:pPr>
      <w:r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 xml:space="preserve">Если </w:t>
      </w:r>
      <w:r w:rsidR="008D3108"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 xml:space="preserve">эффективно и системно </w:t>
      </w:r>
      <w:r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>организовать р</w:t>
      </w:r>
      <w:r w:rsidR="003F0EF3"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>абот</w:t>
      </w:r>
      <w:r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>у</w:t>
      </w:r>
      <w:r w:rsidR="003F0EF3"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 xml:space="preserve"> по развитию 4К компетенций</w:t>
      </w:r>
      <w:r w:rsidR="008D3108"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>, то учителю</w:t>
      </w:r>
      <w:r w:rsidR="003F0EF3" w:rsidRPr="00E3616B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 xml:space="preserve"> удастся значительно приблизить учебный процесс к реальной жизни, протекающей за пределами учебного кабинета, повысить у обучающихся мотивацию к учению и интерес к дисциплине, способствующий более эффективному овладению приёмами мыслительной деятельности в сф</w:t>
      </w:r>
      <w:r w:rsidR="008D1C54"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  <w:t xml:space="preserve">ере информационных технологий. </w:t>
      </w:r>
    </w:p>
    <w:p w:rsidR="009D5071" w:rsidRPr="00E3616B" w:rsidRDefault="009D5071" w:rsidP="00E3616B">
      <w:pPr>
        <w:widowControl w:val="0"/>
        <w:spacing w:before="4" w:line="276" w:lineRule="auto"/>
        <w:ind w:left="541" w:right="-20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М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w w:val="101"/>
          <w:sz w:val="26"/>
          <w:szCs w:val="26"/>
          <w:u w:val="single"/>
          <w:lang w:eastAsia="ru-RU"/>
        </w:rPr>
        <w:t>е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хани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6"/>
          <w:szCs w:val="26"/>
          <w:u w:val="single"/>
          <w:lang w:eastAsia="ru-RU"/>
        </w:rPr>
        <w:t>з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м</w:t>
      </w:r>
      <w:r w:rsidRPr="00E3616B">
        <w:rPr>
          <w:rFonts w:ascii="Times New Roman" w:eastAsia="Times New Roman" w:hAnsi="Times New Roman" w:cs="Times New Roman"/>
          <w:color w:val="000000"/>
          <w:sz w:val="26"/>
          <w:szCs w:val="26"/>
          <w:u w:val="single"/>
          <w:lang w:eastAsia="ru-RU"/>
        </w:rPr>
        <w:t xml:space="preserve"> 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р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w w:val="101"/>
          <w:sz w:val="26"/>
          <w:szCs w:val="26"/>
          <w:u w:val="single"/>
          <w:lang w:eastAsia="ru-RU"/>
        </w:rPr>
        <w:t>е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  <w:u w:val="single"/>
          <w:lang w:eastAsia="ru-RU"/>
        </w:rPr>
        <w:t>а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ли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6"/>
          <w:szCs w:val="26"/>
          <w:u w:val="single"/>
          <w:lang w:eastAsia="ru-RU"/>
        </w:rPr>
        <w:t>з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  <w:u w:val="single"/>
          <w:lang w:eastAsia="ru-RU"/>
        </w:rPr>
        <w:t>а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ц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  <w:u w:val="single"/>
          <w:lang w:eastAsia="ru-RU"/>
        </w:rPr>
        <w:t>и</w:t>
      </w:r>
      <w:r w:rsidRPr="00E3616B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u w:val="single"/>
          <w:lang w:eastAsia="ru-RU"/>
        </w:rPr>
        <w:t>и:</w:t>
      </w:r>
    </w:p>
    <w:p w:rsidR="009D5071" w:rsidRPr="00E3616B" w:rsidRDefault="009D5071" w:rsidP="00E3616B">
      <w:pPr>
        <w:widowControl w:val="0"/>
        <w:tabs>
          <w:tab w:val="left" w:pos="2516"/>
        </w:tabs>
        <w:spacing w:line="276" w:lineRule="auto"/>
        <w:ind w:right="-20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sz w:val="26"/>
          <w:szCs w:val="26"/>
        </w:rPr>
        <w:t>И</w:t>
      </w:r>
      <w:r w:rsidR="004A43C9" w:rsidRPr="00E3616B">
        <w:rPr>
          <w:rFonts w:ascii="Times New Roman" w:hAnsi="Times New Roman" w:cs="Times New Roman"/>
          <w:sz w:val="26"/>
          <w:szCs w:val="26"/>
        </w:rPr>
        <w:t>з всего многообразия инновационн</w:t>
      </w:r>
      <w:r w:rsidR="0000419C" w:rsidRPr="00E3616B">
        <w:rPr>
          <w:rFonts w:ascii="Times New Roman" w:hAnsi="Times New Roman" w:cs="Times New Roman"/>
          <w:sz w:val="26"/>
          <w:szCs w:val="26"/>
        </w:rPr>
        <w:t xml:space="preserve">ых </w:t>
      </w:r>
      <w:r w:rsidR="004A43C9" w:rsidRPr="00E3616B">
        <w:rPr>
          <w:rFonts w:ascii="Times New Roman" w:hAnsi="Times New Roman" w:cs="Times New Roman"/>
          <w:sz w:val="26"/>
          <w:szCs w:val="26"/>
        </w:rPr>
        <w:t xml:space="preserve">направлений в развитии современной дидактики был выбран метод проектов как средство развития </w:t>
      </w:r>
      <w:r w:rsidRPr="00E3616B">
        <w:rPr>
          <w:rFonts w:ascii="Times New Roman" w:hAnsi="Times New Roman" w:cs="Times New Roman"/>
          <w:sz w:val="26"/>
          <w:szCs w:val="26"/>
        </w:rPr>
        <w:t xml:space="preserve">4К </w:t>
      </w:r>
      <w:r w:rsidR="004A43C9" w:rsidRPr="00E3616B">
        <w:rPr>
          <w:rFonts w:ascii="Times New Roman" w:hAnsi="Times New Roman" w:cs="Times New Roman"/>
          <w:sz w:val="26"/>
          <w:szCs w:val="26"/>
        </w:rPr>
        <w:t>компетенций обучающихся, потому, что в условиях еще существующей классно-урочной системы занятий этот метод наиболее легко вписываются в учебный процесс, может не затрагивать содержания обучения, которое определено образовательным стандартом для базового уровня</w:t>
      </w:r>
      <w:r w:rsidR="0000419C" w:rsidRPr="00E3616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4A43C9" w:rsidRDefault="0000419C" w:rsidP="00E3616B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 xml:space="preserve"> </w:t>
      </w:r>
      <w:r w:rsidR="004A43C9" w:rsidRPr="00E3616B">
        <w:rPr>
          <w:rFonts w:ascii="Times New Roman" w:hAnsi="Times New Roman" w:cs="Times New Roman"/>
          <w:sz w:val="26"/>
          <w:szCs w:val="26"/>
        </w:rPr>
        <w:t>Под проектным методом будем понимать метод,</w:t>
      </w:r>
      <w:r w:rsidR="004A43C9" w:rsidRPr="00E3616B">
        <w:rPr>
          <w:rFonts w:ascii="Times New Roman" w:hAnsi="Times New Roman" w:cs="Times New Roman"/>
          <w:sz w:val="26"/>
          <w:szCs w:val="26"/>
        </w:rPr>
        <w:tab/>
        <w:t>предполагающий определенную совокупность учебно-познавательных приемов, которые позволяют решить ту или иную проблему в результате самостоятельных действий учащихся с обязательной презентацией этих результатов [5].</w:t>
      </w:r>
    </w:p>
    <w:p w:rsidR="00973C39" w:rsidRPr="00973C39" w:rsidRDefault="00973C39" w:rsidP="00973C39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973C39">
        <w:rPr>
          <w:rFonts w:ascii="Times New Roman" w:hAnsi="Times New Roman" w:cs="Times New Roman"/>
          <w:sz w:val="26"/>
          <w:szCs w:val="26"/>
        </w:rPr>
        <w:t>Разработке этого направления посвящены работы М.Б. Павловой, В.Д.- Симоненко, П.С. Лернера, Н.С. Полат, И.Д. Чечель, Ю.Л. Хотунцева, И.Л. Сасовой, М.Б. Р</w:t>
      </w:r>
      <w:r>
        <w:rPr>
          <w:rFonts w:ascii="Times New Roman" w:hAnsi="Times New Roman" w:cs="Times New Roman"/>
          <w:sz w:val="26"/>
          <w:szCs w:val="26"/>
        </w:rPr>
        <w:t xml:space="preserve">омановской, Е.А. Фураевой и др. </w:t>
      </w:r>
      <w:r w:rsidRPr="00973C39">
        <w:rPr>
          <w:rFonts w:ascii="Times New Roman" w:hAnsi="Times New Roman" w:cs="Times New Roman"/>
          <w:sz w:val="26"/>
          <w:szCs w:val="26"/>
        </w:rPr>
        <w:t xml:space="preserve">Метод проектов широко внедряется в образовательную практику в России благодаря благотворительной программе Обучение для будущего. </w:t>
      </w:r>
    </w:p>
    <w:p w:rsidR="00973C39" w:rsidRPr="005B5A6F" w:rsidRDefault="00973C39" w:rsidP="00973C39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973C39">
        <w:rPr>
          <w:rFonts w:ascii="Times New Roman" w:hAnsi="Times New Roman" w:cs="Times New Roman"/>
          <w:sz w:val="26"/>
          <w:szCs w:val="26"/>
        </w:rPr>
        <w:t>Профессор Е. С. Полат дает такое определение методу проектов в современном понимании: «…метод, предполагающий определенную совокупность учебно-познавательных приемов, которые позволяют решить ту или иную проблему в результате самостоятельных действий учащихся с обязательной презент</w:t>
      </w:r>
      <w:r>
        <w:rPr>
          <w:rFonts w:ascii="Times New Roman" w:hAnsi="Times New Roman" w:cs="Times New Roman"/>
          <w:sz w:val="26"/>
          <w:szCs w:val="26"/>
        </w:rPr>
        <w:t xml:space="preserve">ацией этих результатов». </w:t>
      </w:r>
      <w:r w:rsidRPr="005B5A6F">
        <w:rPr>
          <w:rFonts w:ascii="Times New Roman" w:hAnsi="Times New Roman" w:cs="Times New Roman"/>
          <w:sz w:val="26"/>
          <w:szCs w:val="26"/>
        </w:rPr>
        <w:t>[5]</w:t>
      </w:r>
    </w:p>
    <w:p w:rsidR="009D5071" w:rsidRPr="00E3616B" w:rsidRDefault="004A43C9" w:rsidP="00E3616B">
      <w:pPr>
        <w:widowControl w:val="0"/>
        <w:spacing w:line="276" w:lineRule="auto"/>
        <w:ind w:right="-20"/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</w:pPr>
      <w:r w:rsidRPr="00E3616B">
        <w:rPr>
          <w:rFonts w:ascii="Times New Roman" w:hAnsi="Times New Roman" w:cs="Times New Roman"/>
          <w:sz w:val="26"/>
          <w:szCs w:val="26"/>
        </w:rPr>
        <w:t>Одним из инновационных моментов да</w:t>
      </w:r>
      <w:r w:rsidR="009D5071" w:rsidRPr="00E3616B">
        <w:rPr>
          <w:rFonts w:ascii="Times New Roman" w:hAnsi="Times New Roman" w:cs="Times New Roman"/>
          <w:sz w:val="26"/>
          <w:szCs w:val="26"/>
        </w:rPr>
        <w:t>нного опыта</w:t>
      </w:r>
      <w:r w:rsidRPr="00E3616B">
        <w:rPr>
          <w:rFonts w:ascii="Times New Roman" w:hAnsi="Times New Roman" w:cs="Times New Roman"/>
          <w:sz w:val="26"/>
          <w:szCs w:val="26"/>
        </w:rPr>
        <w:t xml:space="preserve"> является система преемственности проектной деятельности при переходе из класса в класс. Переходя в следующий класс обучающийся уже имеет определенный багаж знаний, умений и </w:t>
      </w:r>
      <w:r w:rsidRPr="00E3616B">
        <w:rPr>
          <w:rFonts w:ascii="Times New Roman" w:hAnsi="Times New Roman" w:cs="Times New Roman"/>
          <w:sz w:val="26"/>
          <w:szCs w:val="26"/>
        </w:rPr>
        <w:lastRenderedPageBreak/>
        <w:t>навыков работы с проектами</w:t>
      </w:r>
      <w:r w:rsidR="009D5071" w:rsidRPr="00E3616B">
        <w:rPr>
          <w:rFonts w:ascii="Times New Roman" w:hAnsi="Times New Roman" w:cs="Times New Roman"/>
          <w:sz w:val="26"/>
          <w:szCs w:val="26"/>
        </w:rPr>
        <w:t>,</w:t>
      </w:r>
      <w:r w:rsidRPr="00E3616B">
        <w:rPr>
          <w:rFonts w:ascii="Times New Roman" w:hAnsi="Times New Roman" w:cs="Times New Roman"/>
          <w:sz w:val="26"/>
          <w:szCs w:val="26"/>
        </w:rPr>
        <w:t xml:space="preserve"> поэтому на каждой новой ступени обучения уровень проектной деятельности усложняется (Приложение № </w:t>
      </w:r>
      <w:r w:rsidR="00462D59">
        <w:rPr>
          <w:rFonts w:ascii="Times New Roman" w:hAnsi="Times New Roman" w:cs="Times New Roman"/>
          <w:sz w:val="26"/>
          <w:szCs w:val="26"/>
        </w:rPr>
        <w:t>1</w:t>
      </w:r>
      <w:r w:rsidRPr="00E3616B">
        <w:rPr>
          <w:rFonts w:ascii="Times New Roman" w:hAnsi="Times New Roman" w:cs="Times New Roman"/>
          <w:sz w:val="26"/>
          <w:szCs w:val="26"/>
        </w:rPr>
        <w:t>).</w:t>
      </w:r>
      <w:r w:rsidR="009D5071" w:rsidRPr="00E3616B">
        <w:rPr>
          <w:rFonts w:ascii="Times New Roman" w:hAnsi="Times New Roman" w:cs="Times New Roman"/>
          <w:sz w:val="26"/>
          <w:szCs w:val="26"/>
        </w:rPr>
        <w:t xml:space="preserve"> </w:t>
      </w:r>
    </w:p>
    <w:p w:rsidR="004A43C9" w:rsidRPr="00E3616B" w:rsidRDefault="009D5071" w:rsidP="00E3616B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Рассмотрим формирование каждой компетенции</w:t>
      </w:r>
      <w:r w:rsidR="001C4BE9" w:rsidRPr="00E3616B">
        <w:rPr>
          <w:rFonts w:ascii="Times New Roman" w:hAnsi="Times New Roman" w:cs="Times New Roman"/>
          <w:sz w:val="26"/>
          <w:szCs w:val="26"/>
        </w:rPr>
        <w:t xml:space="preserve"> используя различные приёмы в проектной деятельности </w:t>
      </w:r>
      <w:r w:rsidR="00462D59">
        <w:rPr>
          <w:rFonts w:ascii="Times New Roman" w:hAnsi="Times New Roman" w:cs="Times New Roman"/>
          <w:sz w:val="26"/>
          <w:szCs w:val="26"/>
        </w:rPr>
        <w:t>(Приложение 2</w:t>
      </w:r>
      <w:r w:rsidR="001C4BE9" w:rsidRPr="00E3616B">
        <w:rPr>
          <w:rFonts w:ascii="Times New Roman" w:hAnsi="Times New Roman" w:cs="Times New Roman"/>
          <w:sz w:val="26"/>
          <w:szCs w:val="26"/>
        </w:rPr>
        <w:t>)</w:t>
      </w:r>
    </w:p>
    <w:p w:rsidR="00192420" w:rsidRPr="00E3616B" w:rsidRDefault="001C4BE9" w:rsidP="00E3616B">
      <w:pPr>
        <w:widowControl w:val="0"/>
        <w:spacing w:after="160" w:line="276" w:lineRule="auto"/>
        <w:ind w:right="-20"/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</w:pPr>
      <w:r w:rsidRPr="00E3616B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Формирование</w:t>
      </w:r>
      <w:r w:rsidR="00192420" w:rsidRPr="00E3616B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 xml:space="preserve"> критического мышления.</w:t>
      </w:r>
    </w:p>
    <w:p w:rsidR="00192420" w:rsidRPr="00E3616B" w:rsidRDefault="00192420" w:rsidP="00E3616B">
      <w:pPr>
        <w:widowControl w:val="0"/>
        <w:spacing w:line="276" w:lineRule="auto"/>
        <w:ind w:right="-20"/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</w:pPr>
      <w:r w:rsidRPr="00E3616B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Основой в понимании критического мышления считаю подход, сформулированный в работах К. Поппера: «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мы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учимся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на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ошибках,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а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не</w:t>
      </w:r>
      <w:r w:rsidRPr="00E3616B">
        <w:rPr>
          <w:rFonts w:ascii="Times New Roman" w:eastAsia="Segoe Print" w:hAnsi="Times New Roman" w:cs="Times New Roman"/>
          <w:spacing w:val="31"/>
          <w:sz w:val="26"/>
          <w:szCs w:val="26"/>
        </w:rPr>
        <w:t xml:space="preserve"> </w:t>
      </w:r>
      <w:r w:rsidRPr="00E3616B">
        <w:rPr>
          <w:rFonts w:ascii="Times New Roman" w:eastAsia="Segoe Print" w:hAnsi="Times New Roman" w:cs="Times New Roman"/>
          <w:sz w:val="26"/>
          <w:szCs w:val="26"/>
        </w:rPr>
        <w:t>посредствам накопления данных». Где н</w:t>
      </w:r>
      <w:r w:rsidRPr="00E3616B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аилучшим условием для критического мышления выделяется социальная ситуация общения и взаимодействия: «Я могу ошибаться, и ты можешь ошибаться, но совместными усилиями мы можем пос</w:t>
      </w:r>
      <w:r w:rsidR="00462D59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 xml:space="preserve">тепенно приближаться к истине» </w:t>
      </w:r>
      <w:r w:rsidR="00462D59" w:rsidRPr="00462D59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[12]</w:t>
      </w:r>
      <w:r w:rsidRPr="00E3616B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.</w:t>
      </w:r>
    </w:p>
    <w:p w:rsidR="00192420" w:rsidRPr="005B5A6F" w:rsidRDefault="00192420" w:rsidP="00E3616B">
      <w:pPr>
        <w:widowControl w:val="0"/>
        <w:spacing w:line="276" w:lineRule="auto"/>
        <w:ind w:right="-20"/>
        <w:rPr>
          <w:rFonts w:ascii="Times New Roman" w:hAnsi="Times New Roman" w:cs="Times New Roman"/>
          <w:b/>
          <w:bCs/>
          <w:i/>
          <w:iCs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sz w:val="26"/>
          <w:szCs w:val="26"/>
          <w:lang w:eastAsia="ru-RU"/>
        </w:rPr>
        <w:t xml:space="preserve">Когда учащиеся работают над проектом, для развития критического мышления выделяю три стадии: «Вызов – Осмысление новой информации – Рефлексия (Размышление)». Работая над развитием критического мышления выделяю 13 правил для учителя </w:t>
      </w:r>
      <w:r w:rsidR="00462D59">
        <w:rPr>
          <w:rFonts w:ascii="Times New Roman" w:hAnsi="Times New Roman" w:cs="Times New Roman"/>
          <w:sz w:val="26"/>
          <w:szCs w:val="26"/>
          <w:lang w:eastAsia="ru-RU"/>
        </w:rPr>
        <w:t>способствующих его формированию (Приложение 3).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/>
          <w:bCs/>
          <w:i/>
          <w:iCs/>
          <w:sz w:val="26"/>
          <w:szCs w:val="26"/>
          <w:lang w:eastAsia="ru-RU" w:bidi="ar-SA"/>
        </w:rPr>
        <w:t>Стадия «Вызов».</w:t>
      </w:r>
      <w:r w:rsidRPr="00E3616B">
        <w:rPr>
          <w:rFonts w:cs="Times New Roman"/>
          <w:b/>
          <w:bCs/>
          <w:iCs/>
          <w:sz w:val="26"/>
          <w:szCs w:val="26"/>
          <w:lang w:eastAsia="ru-RU" w:bidi="ar-SA"/>
        </w:rPr>
        <w:t xml:space="preserve"> </w:t>
      </w:r>
      <w:r w:rsidRPr="00E3616B">
        <w:rPr>
          <w:rFonts w:cs="Times New Roman"/>
          <w:sz w:val="26"/>
          <w:szCs w:val="26"/>
          <w:lang w:eastAsia="ru-RU" w:bidi="ar-SA"/>
        </w:rPr>
        <w:t>На этой стадии происходит актуализация знаний, которые имеются у обучающихся. Они анализируют собственные знания и начинать думать о теме, которую они скоро начнут разбирать. Огромное значение имеет то обстоятельство, что через эту деятельность обучающиеся определяют уровень собственных знаний, к которым могут быть добавлены новые. Самое главное, обучающиеся – это активные участники процесса учения. На этой стадии выделяю следующие задачи:</w:t>
      </w:r>
    </w:p>
    <w:p w:rsidR="00192420" w:rsidRPr="00E3616B" w:rsidRDefault="00192420" w:rsidP="00E3616B">
      <w:pPr>
        <w:pStyle w:val="10"/>
        <w:numPr>
          <w:ilvl w:val="0"/>
          <w:numId w:val="20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самостоятельная актуализация имеющихся знаний по теме и пробуждение познавательной активности;</w:t>
      </w:r>
    </w:p>
    <w:p w:rsidR="00192420" w:rsidRPr="00E3616B" w:rsidRDefault="00192420" w:rsidP="00E3616B">
      <w:pPr>
        <w:pStyle w:val="10"/>
        <w:numPr>
          <w:ilvl w:val="0"/>
          <w:numId w:val="20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самостоятельное определение обучающимися направлений в изучении темы, тех ее аспектов, которые хотелось бы обсудить и осмыслить;</w:t>
      </w:r>
    </w:p>
    <w:p w:rsidR="00192420" w:rsidRPr="00E3616B" w:rsidRDefault="00192420" w:rsidP="00E3616B">
      <w:pPr>
        <w:pStyle w:val="10"/>
        <w:numPr>
          <w:ilvl w:val="0"/>
          <w:numId w:val="20"/>
        </w:numPr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на этой фазе работы с информацией обучающийся определяет для себя смысл: «Что это значит для меня?», «Зачем это мне нужно?».</w:t>
      </w:r>
    </w:p>
    <w:p w:rsidR="00192420" w:rsidRPr="00E3616B" w:rsidRDefault="00192420" w:rsidP="00E3616B">
      <w:pPr>
        <w:pStyle w:val="10"/>
        <w:spacing w:line="276" w:lineRule="auto"/>
        <w:ind w:left="360"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/>
          <w:bCs/>
          <w:i/>
          <w:iCs/>
          <w:sz w:val="26"/>
          <w:szCs w:val="26"/>
          <w:lang w:eastAsia="ru-RU" w:bidi="ar-SA"/>
        </w:rPr>
        <w:t xml:space="preserve"> Стадия «Осмысление новой информации»</w:t>
      </w:r>
      <w:r w:rsidRPr="00E3616B">
        <w:rPr>
          <w:rFonts w:cs="Times New Roman"/>
          <w:b/>
          <w:i/>
          <w:sz w:val="26"/>
          <w:szCs w:val="26"/>
          <w:lang w:eastAsia="ru-RU" w:bidi="ar-SA"/>
        </w:rPr>
        <w:t>.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На данной стадии обучающийся вступает в контакт с новой информацией, который может принимать форму чтения текста, просмотра фильма, прослушивания выступлений или выполнения опытов. Это также стадия обучения, во время которой учитель оказывают наименьшее влияние на обучающихся и во время которой они должны самостоятельно и активно участвовать в данной работе. Задачи стадии: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- поддерживать активность, интерес и инерцию движения, созданную во время стадии вызова;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- построение «мост» между старыми и новыми знаниями, для того чтобы создать новое понимание.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/>
          <w:bCs/>
          <w:i/>
          <w:iCs/>
          <w:sz w:val="26"/>
          <w:szCs w:val="26"/>
          <w:lang w:eastAsia="ru-RU" w:bidi="ar-SA"/>
        </w:rPr>
        <w:t xml:space="preserve"> Стадия «Рефлексия (Размышление)»</w:t>
      </w:r>
      <w:r w:rsidRPr="00E3616B">
        <w:rPr>
          <w:rFonts w:cs="Times New Roman"/>
          <w:b/>
          <w:i/>
          <w:sz w:val="26"/>
          <w:szCs w:val="26"/>
          <w:lang w:eastAsia="ru-RU" w:bidi="ar-SA"/>
        </w:rPr>
        <w:t>.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Во время этой стадии обучающиеся закрепляют новые знания, активно пересматривают свои представления и делают новые знания своими.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lastRenderedPageBreak/>
        <w:t xml:space="preserve"> Задачи стадии «Рефлексии»:</w:t>
      </w:r>
    </w:p>
    <w:p w:rsidR="00192420" w:rsidRPr="00E3616B" w:rsidRDefault="00192420" w:rsidP="00E3616B">
      <w:pPr>
        <w:pStyle w:val="10"/>
        <w:numPr>
          <w:ilvl w:val="0"/>
          <w:numId w:val="23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помочь обучающимся самостоятельно обобщить изучаемый материал;</w:t>
      </w:r>
    </w:p>
    <w:p w:rsidR="00192420" w:rsidRPr="00E3616B" w:rsidRDefault="00192420" w:rsidP="00E3616B">
      <w:pPr>
        <w:pStyle w:val="10"/>
        <w:numPr>
          <w:ilvl w:val="0"/>
          <w:numId w:val="23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помочь самостоятельно определить направления в дальнейшем изучении материала.</w:t>
      </w:r>
    </w:p>
    <w:p w:rsidR="00192420" w:rsidRPr="008F732E" w:rsidRDefault="00192420" w:rsidP="008F732E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Обучающиеся выражают новые идеи и информацию собственными словами. Они лучше всего помнят то, что поняли в собственном контексте. Такое понимание носит долгосрочный характер. Кроме этого, на данной стадии происходит живой обмен идеями между обучающимися, что дает им возможность расширить свои знания и строить собстве</w:t>
      </w:r>
      <w:r w:rsidR="008F732E">
        <w:rPr>
          <w:rFonts w:cs="Times New Roman"/>
          <w:sz w:val="26"/>
          <w:szCs w:val="26"/>
          <w:lang w:eastAsia="ru-RU" w:bidi="ar-SA"/>
        </w:rPr>
        <w:t>нные представления с их учетом.</w:t>
      </w:r>
    </w:p>
    <w:p w:rsidR="00192420" w:rsidRPr="00E3616B" w:rsidRDefault="00192420" w:rsidP="00E3616B">
      <w:pPr>
        <w:pStyle w:val="11"/>
        <w:widowControl/>
        <w:suppressAutoHyphens w:val="0"/>
        <w:spacing w:line="276" w:lineRule="auto"/>
        <w:ind w:left="0"/>
        <w:jc w:val="both"/>
        <w:textAlignment w:val="auto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b/>
          <w:sz w:val="26"/>
          <w:szCs w:val="26"/>
          <w:lang w:eastAsia="ru-RU" w:bidi="ar-SA"/>
        </w:rPr>
        <w:t xml:space="preserve">Пример. 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t>Рассматривая тему «Прорывные технологии» в 7 классе при апробации  Яндекс.Учебника на стадии вызова и рефлексии был использован п</w:t>
      </w:r>
      <w:r w:rsidRPr="00E3616B">
        <w:rPr>
          <w:rFonts w:cs="Times New Roman"/>
          <w:i/>
          <w:sz w:val="26"/>
          <w:szCs w:val="26"/>
          <w:lang w:eastAsia="ru-RU" w:bidi="ar-SA"/>
        </w:rPr>
        <w:t xml:space="preserve">риём «Групповая дискуссия», который </w:t>
      </w:r>
      <w:r w:rsidRPr="00E3616B">
        <w:rPr>
          <w:rFonts w:cs="Times New Roman"/>
          <w:sz w:val="26"/>
          <w:szCs w:val="26"/>
          <w:lang w:eastAsia="ru-RU" w:bidi="ar-SA"/>
        </w:rPr>
        <w:t xml:space="preserve">позволил учащимся в дискуссии обменятся первичными знаниями о прорывных технологиях. Возникли вопросы и противоречия по теме. Работая над данной темой учащиеся в парах разрабатывали проект устройства, которое решало какую-то проблему. Здесь был использован </w:t>
      </w:r>
      <w:r w:rsidRPr="00E3616B">
        <w:rPr>
          <w:rFonts w:cs="Times New Roman"/>
          <w:i/>
          <w:sz w:val="26"/>
          <w:szCs w:val="26"/>
          <w:lang w:eastAsia="ru-RU" w:bidi="ar-SA"/>
        </w:rPr>
        <w:t>приём «Корзина идей»</w:t>
      </w:r>
      <w:r w:rsidRPr="00E3616B">
        <w:rPr>
          <w:rFonts w:cs="Times New Roman"/>
          <w:sz w:val="26"/>
          <w:szCs w:val="26"/>
          <w:lang w:eastAsia="ru-RU" w:bidi="ar-SA"/>
        </w:rPr>
        <w:t>, в которую учащиеся помещали свои проекты:</w:t>
      </w:r>
    </w:p>
    <w:p w:rsidR="00192420" w:rsidRPr="00E3616B" w:rsidRDefault="00192420" w:rsidP="00E3616B">
      <w:pPr>
        <w:pStyle w:val="11"/>
        <w:widowControl/>
        <w:numPr>
          <w:ilvl w:val="0"/>
          <w:numId w:val="24"/>
        </w:numPr>
        <w:suppressAutoHyphens w:val="0"/>
        <w:spacing w:line="276" w:lineRule="auto"/>
        <w:jc w:val="both"/>
        <w:textAlignment w:val="auto"/>
        <w:rPr>
          <w:rFonts w:cs="Times New Roman"/>
          <w:bCs/>
          <w:sz w:val="26"/>
          <w:szCs w:val="26"/>
          <w:shd w:val="clear" w:color="auto" w:fill="FFFFFF"/>
        </w:rPr>
      </w:pPr>
      <w:r w:rsidRPr="00E3616B">
        <w:rPr>
          <w:rFonts w:cs="Times New Roman"/>
          <w:sz w:val="26"/>
          <w:szCs w:val="26"/>
          <w:lang w:eastAsia="ru-RU" w:bidi="ar-SA"/>
        </w:rPr>
        <w:t>сканирующее устройство для определения людей с признаками ОРВИ;</w:t>
      </w:r>
    </w:p>
    <w:p w:rsidR="00192420" w:rsidRPr="005B5A6F" w:rsidRDefault="00192420" w:rsidP="00E3616B">
      <w:pPr>
        <w:pStyle w:val="11"/>
        <w:widowControl/>
        <w:numPr>
          <w:ilvl w:val="0"/>
          <w:numId w:val="24"/>
        </w:numPr>
        <w:suppressAutoHyphens w:val="0"/>
        <w:spacing w:line="276" w:lineRule="auto"/>
        <w:jc w:val="both"/>
        <w:textAlignment w:val="auto"/>
        <w:rPr>
          <w:rFonts w:cs="Times New Roman"/>
          <w:bCs/>
          <w:sz w:val="26"/>
          <w:szCs w:val="26"/>
          <w:shd w:val="clear" w:color="auto" w:fill="FFFFFF"/>
        </w:rPr>
      </w:pPr>
      <w:r w:rsidRPr="005B5A6F">
        <w:rPr>
          <w:rFonts w:cs="Times New Roman"/>
          <w:sz w:val="26"/>
          <w:szCs w:val="26"/>
          <w:lang w:eastAsia="ru-RU" w:bidi="ar-SA"/>
        </w:rPr>
        <w:t>голосовая программа, которая встраивается в веб-сайт медицинского учреждения для записи больных на прием к врачу с физиологическими отклонениями;</w:t>
      </w:r>
    </w:p>
    <w:p w:rsidR="00192420" w:rsidRPr="00E3616B" w:rsidRDefault="00192420" w:rsidP="00E3616B">
      <w:pPr>
        <w:pStyle w:val="11"/>
        <w:widowControl/>
        <w:numPr>
          <w:ilvl w:val="0"/>
          <w:numId w:val="24"/>
        </w:numPr>
        <w:suppressAutoHyphens w:val="0"/>
        <w:spacing w:line="276" w:lineRule="auto"/>
        <w:jc w:val="both"/>
        <w:textAlignment w:val="auto"/>
        <w:rPr>
          <w:rFonts w:cs="Times New Roman"/>
          <w:bCs/>
          <w:sz w:val="26"/>
          <w:szCs w:val="26"/>
          <w:shd w:val="clear" w:color="auto" w:fill="FFFFFF"/>
        </w:rPr>
      </w:pPr>
      <w:r w:rsidRPr="00E3616B">
        <w:rPr>
          <w:rFonts w:cs="Times New Roman"/>
          <w:sz w:val="26"/>
          <w:szCs w:val="26"/>
          <w:lang w:eastAsia="ru-RU" w:bidi="ar-SA"/>
        </w:rPr>
        <w:t>робот-помощник для выполнения домашних заданий (дети не хотят списывать задания с ГДЗ, они хотят дома программу «консультант» по выполнению домашнего задания) и т. д.</w:t>
      </w:r>
    </w:p>
    <w:p w:rsidR="00192420" w:rsidRPr="00E3616B" w:rsidRDefault="00192420" w:rsidP="00E3616B">
      <w:pPr>
        <w:pStyle w:val="11"/>
        <w:widowControl/>
        <w:suppressAutoHyphens w:val="0"/>
        <w:spacing w:line="276" w:lineRule="auto"/>
        <w:jc w:val="both"/>
        <w:textAlignment w:val="auto"/>
        <w:rPr>
          <w:rFonts w:cs="Times New Roman"/>
          <w:bCs/>
          <w:sz w:val="26"/>
          <w:szCs w:val="26"/>
          <w:shd w:val="clear" w:color="auto" w:fill="FFFFFF"/>
        </w:rPr>
      </w:pPr>
      <w:r w:rsidRPr="00E3616B">
        <w:rPr>
          <w:rFonts w:cs="Times New Roman"/>
          <w:sz w:val="26"/>
          <w:szCs w:val="26"/>
          <w:lang w:eastAsia="ru-RU" w:bidi="ar-SA"/>
        </w:rPr>
        <w:t xml:space="preserve"> На этапе рефлексии учащиеся уже переосмыслили полученные сведения, сравнили свои темы проектов с другими взглядами и позициями.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/>
          <w:sz w:val="26"/>
          <w:szCs w:val="26"/>
        </w:rPr>
        <w:t>Пример.</w:t>
      </w:r>
      <w:r w:rsidRPr="00E3616B">
        <w:rPr>
          <w:rFonts w:cs="Times New Roman"/>
          <w:sz w:val="26"/>
          <w:szCs w:val="26"/>
        </w:rPr>
        <w:t xml:space="preserve"> Преподавая кружок «Scratch программирование» в начальной школе при работе с детьми над проектом «Scratch – это интересно!» на стадии осмысления новой информации очень хорошо работает приём «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t>Составление синквейна»</w:t>
      </w:r>
      <w:r w:rsidRPr="00E3616B"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  <w:t>.</w:t>
      </w:r>
      <w:r w:rsidRPr="00E3616B">
        <w:rPr>
          <w:rFonts w:eastAsia="Times New Roman" w:cs="Times New Roman"/>
          <w:bCs/>
          <w:iCs/>
          <w:sz w:val="26"/>
          <w:szCs w:val="26"/>
          <w:lang w:eastAsia="ru-RU" w:bidi="ar-SA"/>
        </w:rPr>
        <w:t xml:space="preserve"> Синквейн 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t>- самая легкая форма стихотворений по алгоритму.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i/>
          <w:sz w:val="26"/>
          <w:szCs w:val="26"/>
          <w:lang w:eastAsia="ru-RU" w:bidi="ar-SA"/>
        </w:rPr>
        <w:t xml:space="preserve">Например, 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val="en-US" w:eastAsia="ru-RU" w:bidi="ar-SA"/>
        </w:rPr>
        <w:t>Scratch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Игровая, интерактивная…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Программирует, помогает, управляет.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Интересная для нас!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Программист.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b/>
          <w:bCs/>
          <w:sz w:val="26"/>
          <w:szCs w:val="26"/>
          <w:shd w:val="clear" w:color="auto" w:fill="FFFFFF"/>
        </w:rPr>
        <w:t>Пример.</w:t>
      </w:r>
      <w:r w:rsidRPr="00E3616B">
        <w:rPr>
          <w:rFonts w:cs="Times New Roman"/>
          <w:bCs/>
          <w:sz w:val="26"/>
          <w:szCs w:val="26"/>
          <w:shd w:val="clear" w:color="auto" w:fill="FFFFFF"/>
        </w:rPr>
        <w:t xml:space="preserve"> Очень часто работая с детьми над новым проектом  на стадии осмысления новой информации использую прием</w:t>
      </w:r>
      <w:r w:rsidRPr="00E3616B">
        <w:rPr>
          <w:rStyle w:val="af5"/>
          <w:rFonts w:cs="Times New Roman"/>
          <w:bCs/>
          <w:sz w:val="26"/>
          <w:szCs w:val="26"/>
        </w:rPr>
        <w:t xml:space="preserve"> «Составление кластера». Так в долгосрочном индивидуальном проекте «</w:t>
      </w:r>
      <w:r w:rsidR="009402CE">
        <w:t>ИСПОЛЬЗОВАНИЕ ИНФОРМАЦИОННЫХ ТЕХНОЛОГИЙ ДЛЯ РАЗРАБОТКИ И СОЗДАНИЯ РАДУОУПРАВЛЯЕМОЙ МОДЕЛИ АВТОМОБИЛЯ ДЛЯ ОБСЛЕДОВАНИЯ ТЕРРИТОРИИ</w:t>
      </w:r>
      <w:r w:rsidRPr="00E3616B">
        <w:rPr>
          <w:rFonts w:cs="Times New Roman"/>
          <w:bCs/>
          <w:iCs/>
          <w:sz w:val="26"/>
          <w:szCs w:val="26"/>
        </w:rPr>
        <w:t>» (2016-2018г.) был составлен кластер, где</w:t>
      </w:r>
      <w:r w:rsidRPr="00E3616B">
        <w:rPr>
          <w:rFonts w:cs="Times New Roman"/>
          <w:sz w:val="26"/>
          <w:szCs w:val="26"/>
        </w:rPr>
        <w:t xml:space="preserve"> учащийся систематизировал имеющиеся знания, поместив в центр свою тему проекта и показав крупные смысловые единицы.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cs="Times New Roman"/>
          <w:i/>
          <w:sz w:val="26"/>
          <w:szCs w:val="26"/>
        </w:rPr>
      </w:pPr>
      <w:r w:rsidRPr="00E3616B">
        <w:rPr>
          <w:rFonts w:cs="Times New Roman"/>
          <w:sz w:val="26"/>
          <w:szCs w:val="26"/>
        </w:rPr>
        <w:lastRenderedPageBreak/>
        <w:t>Составление кластера позволило охватить большое количество информации. Данный проект был представлен на краевой и федеральном уровне (конкурс «Информационно-коммуникационные технологии в образовании – 2016», 1 место, фестиваль изобретательских и исследовательских проектов школьников «Юный изобретатель Алтая – 2017», 1 место), а ребенок получил право пройти о</w:t>
      </w:r>
      <w:r w:rsidR="00EF6D65" w:rsidRPr="00E3616B">
        <w:rPr>
          <w:rFonts w:cs="Times New Roman"/>
          <w:sz w:val="26"/>
          <w:szCs w:val="26"/>
        </w:rPr>
        <w:t>бучение в образовательном центре</w:t>
      </w:r>
      <w:r w:rsidRPr="00E3616B">
        <w:rPr>
          <w:rFonts w:cs="Times New Roman"/>
          <w:sz w:val="26"/>
          <w:szCs w:val="26"/>
        </w:rPr>
        <w:t xml:space="preserve"> «Сириус» г.Сочи. </w:t>
      </w:r>
      <w:r w:rsidRPr="00E3616B">
        <w:rPr>
          <w:rFonts w:cs="Times New Roman"/>
          <w:i/>
          <w:sz w:val="26"/>
          <w:szCs w:val="26"/>
        </w:rPr>
        <w:t xml:space="preserve">(Приложение </w:t>
      </w:r>
      <w:r w:rsidR="008F732E">
        <w:rPr>
          <w:rFonts w:cs="Times New Roman"/>
          <w:i/>
          <w:sz w:val="26"/>
          <w:szCs w:val="26"/>
        </w:rPr>
        <w:t>4</w:t>
      </w:r>
      <w:r w:rsidRPr="00E3616B">
        <w:rPr>
          <w:rFonts w:cs="Times New Roman"/>
          <w:i/>
          <w:sz w:val="26"/>
          <w:szCs w:val="26"/>
        </w:rPr>
        <w:t>)</w:t>
      </w:r>
    </w:p>
    <w:p w:rsidR="00192420" w:rsidRPr="00E3616B" w:rsidRDefault="00192420" w:rsidP="00E3616B">
      <w:pPr>
        <w:numPr>
          <w:ilvl w:val="0"/>
          <w:numId w:val="27"/>
        </w:numPr>
        <w:shd w:val="clear" w:color="auto" w:fill="FFFFFF"/>
        <w:spacing w:beforeAutospacing="1" w:after="100" w:afterAutospacing="1" w:line="276" w:lineRule="auto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E3616B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Развитие креативного мышления. </w:t>
      </w:r>
    </w:p>
    <w:p w:rsidR="00192420" w:rsidRPr="00481C35" w:rsidRDefault="00192420" w:rsidP="00E3616B">
      <w:pPr>
        <w:shd w:val="clear" w:color="auto" w:fill="FFFFFF"/>
        <w:spacing w:line="276" w:lineRule="auto"/>
        <w:rPr>
          <w:rFonts w:ascii="Times New Roman" w:eastAsia="Calibri" w:hAnsi="Times New Roman" w:cs="Times New Roman"/>
          <w:spacing w:val="14"/>
          <w:w w:val="112"/>
          <w:sz w:val="26"/>
          <w:szCs w:val="26"/>
        </w:rPr>
      </w:pPr>
      <w:r w:rsidRPr="00E3616B">
        <w:rPr>
          <w:rFonts w:ascii="Times New Roman" w:eastAsia="DejaVu Sans" w:hAnsi="Times New Roman" w:cs="Times New Roman"/>
          <w:sz w:val="26"/>
          <w:szCs w:val="26"/>
        </w:rPr>
        <w:t xml:space="preserve">Рассматривая развитие креативного мышления в проектной деятельности придерживаюсь следующего </w:t>
      </w:r>
      <w:r w:rsidRPr="00E3616B">
        <w:rPr>
          <w:rFonts w:ascii="Times New Roman" w:eastAsia="Calibri" w:hAnsi="Times New Roman" w:cs="Times New Roman"/>
          <w:sz w:val="26"/>
          <w:szCs w:val="26"/>
        </w:rPr>
        <w:t>определения: креативность — способность представить и разработать принципиально новые подходы к решению проблем, ответы на вопросы, стоящие перед субъектом, или выражать идеи, применяя, синтезируя и видоизменяя знания</w:t>
      </w:r>
      <w:r w:rsidR="00481C35">
        <w:rPr>
          <w:rFonts w:ascii="Times New Roman" w:eastAsia="Calibri" w:hAnsi="Times New Roman" w:cs="Times New Roman"/>
          <w:spacing w:val="5"/>
          <w:w w:val="112"/>
          <w:sz w:val="26"/>
          <w:szCs w:val="26"/>
        </w:rPr>
        <w:t>.</w:t>
      </w:r>
      <w:r w:rsidR="00481C35" w:rsidRPr="00481C35">
        <w:rPr>
          <w:rFonts w:ascii="Times New Roman" w:eastAsia="Calibri" w:hAnsi="Times New Roman" w:cs="Times New Roman"/>
          <w:spacing w:val="5"/>
          <w:w w:val="112"/>
          <w:sz w:val="26"/>
          <w:szCs w:val="26"/>
        </w:rPr>
        <w:t xml:space="preserve"> [</w:t>
      </w:r>
      <w:r w:rsidR="00481C35">
        <w:rPr>
          <w:rFonts w:ascii="Times New Roman" w:eastAsia="Calibri" w:hAnsi="Times New Roman" w:cs="Times New Roman"/>
          <w:spacing w:val="5"/>
          <w:w w:val="112"/>
          <w:sz w:val="26"/>
          <w:szCs w:val="26"/>
        </w:rPr>
        <w:t>18</w:t>
      </w:r>
      <w:r w:rsidR="00481C35" w:rsidRPr="00481C35">
        <w:rPr>
          <w:rFonts w:ascii="Times New Roman" w:eastAsia="Calibri" w:hAnsi="Times New Roman" w:cs="Times New Roman"/>
          <w:spacing w:val="5"/>
          <w:w w:val="112"/>
          <w:sz w:val="26"/>
          <w:szCs w:val="26"/>
        </w:rPr>
        <w:t>]</w:t>
      </w:r>
    </w:p>
    <w:p w:rsidR="00192420" w:rsidRPr="00E3616B" w:rsidRDefault="00192420" w:rsidP="00E3616B">
      <w:pPr>
        <w:shd w:val="clear" w:color="auto" w:fill="FFFFFF"/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eastAsia="Calibri" w:hAnsi="Times New Roman" w:cs="Times New Roman"/>
          <w:sz w:val="26"/>
          <w:szCs w:val="26"/>
        </w:rPr>
        <w:t>Развивая креативность предоставляю учащимся возможность</w:t>
      </w:r>
      <w:r w:rsidRPr="00E3616B">
        <w:rPr>
          <w:rFonts w:ascii="Times New Roman" w:hAnsi="Times New Roman" w:cs="Times New Roman"/>
          <w:sz w:val="26"/>
          <w:szCs w:val="26"/>
        </w:rPr>
        <w:t xml:space="preserve"> самостоятельно продумывают план работы, последовательность этапов создания проекта, использование дополнительного материала, стиль оформления и содержательное наполнение, проявляют творческий подход при создании буклетов и при представлении результата, что способствует развитию креативности мышления школьников. </w:t>
      </w:r>
    </w:p>
    <w:p w:rsidR="00192420" w:rsidRPr="00E3616B" w:rsidRDefault="00192420" w:rsidP="00E3616B">
      <w:pPr>
        <w:shd w:val="clear" w:color="auto" w:fill="FFFFFF"/>
        <w:spacing w:line="276" w:lineRule="auto"/>
        <w:rPr>
          <w:rFonts w:ascii="Times New Roman" w:eastAsia="Calibri" w:hAnsi="Times New Roman" w:cs="Times New Roman"/>
          <w:spacing w:val="14"/>
          <w:w w:val="112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 xml:space="preserve">Для того чтобы быстрее думать, лучше решать поставленные задачи и находить выход из сложных ситуаций, применяю нестандартные приемы и задания. При работе над проектом использую </w:t>
      </w:r>
      <w:r w:rsidRPr="00E3616B">
        <w:rPr>
          <w:rFonts w:ascii="Times New Roman" w:hAnsi="Times New Roman" w:cs="Times New Roman"/>
          <w:i/>
          <w:sz w:val="26"/>
          <w:szCs w:val="26"/>
        </w:rPr>
        <w:t>приём «Мозговая атака»</w:t>
      </w:r>
      <w:r w:rsidRPr="00E3616B">
        <w:rPr>
          <w:rFonts w:ascii="Times New Roman" w:hAnsi="Times New Roman" w:cs="Times New Roman"/>
          <w:sz w:val="26"/>
          <w:szCs w:val="26"/>
        </w:rPr>
        <w:t>. Данный приём предполагает групповую или индивидуальную работу. Учащиеся садятся в круг и начинают генерировать идеи - абсолютно все, что придут в голову. Никаких “это не для нашего проекта” и “что за ерунду ты придумал?” не принимаются. На втором этапе идеи анализируются и выбираются самые лучшие.</w:t>
      </w:r>
    </w:p>
    <w:p w:rsidR="00192420" w:rsidRPr="00E3616B" w:rsidRDefault="00192420" w:rsidP="00E3616B">
      <w:pPr>
        <w:shd w:val="clear" w:color="auto" w:fill="FFFFFF"/>
        <w:spacing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Пример: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Учащиеся 10 класса работали над групповым проектом «Моя компания в </w:t>
      </w:r>
      <w:r w:rsidRPr="00E3616B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IT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-сфере», где учащиеся придумывали креативные названия для компании и решали важную проблему: как привлечь больше клиентов. </w:t>
      </w:r>
    </w:p>
    <w:p w:rsidR="00192420" w:rsidRPr="00E3616B" w:rsidRDefault="00192420" w:rsidP="00E3616B">
      <w:pPr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  <w:lang w:eastAsia="ru-RU"/>
        </w:rPr>
        <w:t xml:space="preserve">Занимаясь проектной деятельность часто сталкиваюсь с проблемой, что ребенок не знает какой проект сделать, здесь хорошо помогает </w:t>
      </w:r>
      <w:r w:rsidRPr="00E3616B">
        <w:rPr>
          <w:rFonts w:ascii="Times New Roman" w:hAnsi="Times New Roman" w:cs="Times New Roman"/>
          <w:i/>
          <w:sz w:val="26"/>
          <w:szCs w:val="26"/>
          <w:lang w:eastAsia="ru-RU"/>
        </w:rPr>
        <w:t>приём «Случайное слово»</w:t>
      </w:r>
      <w:r w:rsidRPr="00E3616B">
        <w:rPr>
          <w:rFonts w:ascii="Times New Roman" w:hAnsi="Times New Roman" w:cs="Times New Roman"/>
          <w:sz w:val="26"/>
          <w:szCs w:val="26"/>
          <w:lang w:eastAsia="ru-RU"/>
        </w:rPr>
        <w:t>. Данный приём обозначает проблему, которую нужно решить и ребёнок легко формулируют тему проекта. Учащимся предлагается выбрать тему касающуюся информационных технологий, которая им интересна и близка, далее предлагается открыть любую книгу и выбрать первое попавшееся слово. Чем дальше по смыслу оно будет отстоять от исходной темы - тем лучше. Задача ребёнка - связать это слово и тему</w:t>
      </w:r>
      <w:r w:rsidRPr="00E3616B">
        <w:rPr>
          <w:rFonts w:ascii="Times New Roman" w:hAnsi="Times New Roman" w:cs="Times New Roman"/>
          <w:sz w:val="26"/>
          <w:szCs w:val="26"/>
        </w:rPr>
        <w:t>.</w:t>
      </w:r>
    </w:p>
    <w:p w:rsidR="00192420" w:rsidRPr="00E3616B" w:rsidRDefault="00192420" w:rsidP="00E3616B">
      <w:pPr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b/>
          <w:sz w:val="26"/>
          <w:szCs w:val="26"/>
        </w:rPr>
        <w:t>Пример:</w:t>
      </w:r>
      <w:r w:rsidRPr="00E3616B">
        <w:rPr>
          <w:rFonts w:ascii="Times New Roman" w:hAnsi="Times New Roman" w:cs="Times New Roman"/>
          <w:sz w:val="26"/>
          <w:szCs w:val="26"/>
        </w:rPr>
        <w:t xml:space="preserve"> Изучая компьютерную графику в 5 классе, учащимся необходимо было подготовить</w:t>
      </w:r>
      <w:r w:rsidRPr="00E3616B">
        <w:rPr>
          <w:rFonts w:ascii="Times New Roman" w:hAnsi="Times New Roman" w:cs="Times New Roman"/>
          <w:bCs/>
          <w:sz w:val="26"/>
          <w:szCs w:val="26"/>
          <w:lang w:eastAsia="ru-RU"/>
        </w:rPr>
        <w:t xml:space="preserve"> краткосрочный индивидуальный проект в программе </w:t>
      </w:r>
      <w:r w:rsidRPr="00E3616B">
        <w:rPr>
          <w:rFonts w:ascii="Times New Roman" w:hAnsi="Times New Roman" w:cs="Times New Roman"/>
          <w:bCs/>
          <w:sz w:val="26"/>
          <w:szCs w:val="26"/>
          <w:lang w:val="en-US" w:eastAsia="ru-RU"/>
        </w:rPr>
        <w:t>Paint</w:t>
      </w:r>
      <w:r w:rsidRPr="00E3616B">
        <w:rPr>
          <w:rFonts w:ascii="Times New Roman" w:hAnsi="Times New Roman" w:cs="Times New Roman"/>
          <w:bCs/>
          <w:sz w:val="26"/>
          <w:szCs w:val="26"/>
          <w:lang w:eastAsia="ru-RU"/>
        </w:rPr>
        <w:t xml:space="preserve">. Каждый ребёнок достал свою книгу из рюкзака и выбрал первое попавшееся слово из книги. Необходимо было креативно сформулировать тему проекта используя программу </w:t>
      </w:r>
      <w:r w:rsidRPr="00E3616B">
        <w:rPr>
          <w:rFonts w:ascii="Times New Roman" w:hAnsi="Times New Roman" w:cs="Times New Roman"/>
          <w:bCs/>
          <w:sz w:val="26"/>
          <w:szCs w:val="26"/>
          <w:lang w:val="en-US" w:eastAsia="ru-RU"/>
        </w:rPr>
        <w:t>Paint</w:t>
      </w:r>
      <w:r w:rsidRPr="00E3616B">
        <w:rPr>
          <w:rFonts w:ascii="Times New Roman" w:hAnsi="Times New Roman" w:cs="Times New Roman"/>
          <w:bCs/>
          <w:sz w:val="26"/>
          <w:szCs w:val="26"/>
          <w:lang w:eastAsia="ru-RU"/>
        </w:rPr>
        <w:t xml:space="preserve"> и это слово. (</w:t>
      </w:r>
      <w:r w:rsidRPr="00E3616B">
        <w:rPr>
          <w:rFonts w:ascii="Times New Roman" w:hAnsi="Times New Roman" w:cs="Times New Roman"/>
          <w:bCs/>
          <w:sz w:val="26"/>
          <w:szCs w:val="26"/>
          <w:lang w:val="en-US" w:eastAsia="ru-RU"/>
        </w:rPr>
        <w:t>Paint</w:t>
      </w:r>
      <w:r w:rsidRPr="00E3616B">
        <w:rPr>
          <w:rFonts w:ascii="Times New Roman" w:hAnsi="Times New Roman" w:cs="Times New Roman"/>
          <w:sz w:val="26"/>
          <w:szCs w:val="26"/>
          <w:lang w:eastAsia="ru-RU"/>
        </w:rPr>
        <w:t xml:space="preserve"> – дождь, </w:t>
      </w:r>
      <w:r w:rsidRPr="00E3616B">
        <w:rPr>
          <w:rFonts w:ascii="Times New Roman" w:hAnsi="Times New Roman" w:cs="Times New Roman"/>
          <w:bCs/>
          <w:sz w:val="26"/>
          <w:szCs w:val="26"/>
          <w:lang w:val="en-US" w:eastAsia="ru-RU"/>
        </w:rPr>
        <w:t>Paint</w:t>
      </w:r>
      <w:r w:rsidRPr="00E3616B">
        <w:rPr>
          <w:rFonts w:ascii="Times New Roman" w:hAnsi="Times New Roman" w:cs="Times New Roman"/>
          <w:sz w:val="26"/>
          <w:szCs w:val="26"/>
          <w:lang w:eastAsia="ru-RU"/>
        </w:rPr>
        <w:t xml:space="preserve"> – скорость, </w:t>
      </w:r>
      <w:r w:rsidRPr="00E3616B">
        <w:rPr>
          <w:rFonts w:ascii="Times New Roman" w:hAnsi="Times New Roman" w:cs="Times New Roman"/>
          <w:sz w:val="26"/>
          <w:szCs w:val="26"/>
          <w:lang w:val="en-US" w:eastAsia="ru-RU"/>
        </w:rPr>
        <w:t>Pain</w:t>
      </w:r>
      <w:r w:rsidRPr="00E3616B">
        <w:rPr>
          <w:rFonts w:ascii="Times New Roman" w:hAnsi="Times New Roman" w:cs="Times New Roman"/>
          <w:sz w:val="26"/>
          <w:szCs w:val="26"/>
          <w:lang w:eastAsia="ru-RU"/>
        </w:rPr>
        <w:t xml:space="preserve"> – движение и т.д.). Разум </w:t>
      </w:r>
      <w:r w:rsidRPr="00E3616B">
        <w:rPr>
          <w:rFonts w:ascii="Times New Roman" w:hAnsi="Times New Roman" w:cs="Times New Roman"/>
          <w:sz w:val="26"/>
          <w:szCs w:val="26"/>
          <w:lang w:eastAsia="ru-RU"/>
        </w:rPr>
        <w:lastRenderedPageBreak/>
        <w:t>рождает ассоциацию, нужно понять, как связать эти слова. У детей</w:t>
      </w:r>
      <w:r w:rsidR="00E3616B">
        <w:rPr>
          <w:rFonts w:ascii="Times New Roman" w:hAnsi="Times New Roman" w:cs="Times New Roman"/>
          <w:sz w:val="26"/>
          <w:szCs w:val="26"/>
          <w:lang w:eastAsia="ru-RU"/>
        </w:rPr>
        <w:t xml:space="preserve"> получились следующие проекты (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«Дождливый Алтай»</w:t>
      </w:r>
      <w:r w:rsid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P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«Автомобиль будущего»</w:t>
      </w:r>
      <w:r w:rsidR="00E3616B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E3616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«Движение и </w:t>
      </w:r>
      <w:r w:rsidRPr="00E3616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спорт с нами всегда»</w:t>
      </w:r>
      <w:r w:rsidR="00E3616B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и т.д.)</w:t>
      </w:r>
    </w:p>
    <w:p w:rsidR="00192420" w:rsidRPr="00E3616B" w:rsidRDefault="00192420" w:rsidP="00E3616B">
      <w:pPr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bCs/>
          <w:sz w:val="26"/>
          <w:szCs w:val="26"/>
          <w:lang w:eastAsia="ru-RU"/>
        </w:rPr>
        <w:t>Работая с детьми над долгосрочными проектами, которые потом дети представляют на региональном и федеральном уровне использую приём «Стратегия креативности Уолта Диснея». Дети рассматривают свой проект с точки зрения будто разных людей: мечтателя, реалиста и строго критика.</w:t>
      </w:r>
    </w:p>
    <w:p w:rsidR="00192420" w:rsidRPr="007D0350" w:rsidRDefault="00192420" w:rsidP="007D0350">
      <w:pPr>
        <w:rPr>
          <w:rFonts w:ascii="Times New Roman" w:hAnsi="Times New Roman" w:cs="Times New Roman"/>
          <w:sz w:val="26"/>
          <w:szCs w:val="26"/>
        </w:rPr>
      </w:pPr>
      <w:r w:rsidRPr="007D0350">
        <w:rPr>
          <w:rFonts w:ascii="Times New Roman" w:hAnsi="Times New Roman" w:cs="Times New Roman"/>
          <w:b/>
          <w:sz w:val="26"/>
          <w:szCs w:val="26"/>
        </w:rPr>
        <w:t>Пример:</w:t>
      </w:r>
      <w:r w:rsidRPr="007D0350">
        <w:rPr>
          <w:rFonts w:ascii="Times New Roman" w:hAnsi="Times New Roman" w:cs="Times New Roman"/>
          <w:sz w:val="26"/>
          <w:szCs w:val="26"/>
        </w:rPr>
        <w:t> Работая с учеником 8 класса над проектом «</w:t>
      </w:r>
      <w:r w:rsidRPr="007D0350">
        <w:rPr>
          <w:rFonts w:ascii="Times New Roman" w:hAnsi="Times New Roman" w:cs="Times New Roman"/>
          <w:i/>
          <w:iCs/>
          <w:sz w:val="26"/>
          <w:szCs w:val="26"/>
        </w:rPr>
        <w:t>Разработка программно-аппаратного комплекса для улучшения качества жизни больных аллергическим ринитом и бронхиальной астмой</w:t>
      </w:r>
      <w:r w:rsidRPr="007D0350">
        <w:rPr>
          <w:rFonts w:ascii="Times New Roman" w:hAnsi="Times New Roman" w:cs="Times New Roman"/>
          <w:sz w:val="26"/>
          <w:szCs w:val="26"/>
        </w:rPr>
        <w:t xml:space="preserve">» (2016-2017г.). 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Разработанная учащимся система позволяет определять наличие и количество в воздухе веществ, вызывающих аллергию. Информацию об этом можно получить через интернет со специальных датчиков. Сеть датчиков в качестве эксперимента была установлена в с.Алтайское, где живет школьник, и данные с них поступали в Сеть. Г</w:t>
      </w:r>
      <w:r w:rsidRPr="007D0350">
        <w:rPr>
          <w:rFonts w:ascii="Times New Roman" w:hAnsi="Times New Roman" w:cs="Times New Roman"/>
          <w:sz w:val="26"/>
          <w:szCs w:val="26"/>
        </w:rPr>
        <w:t>отовясь к защите проекта, ученик не знал как отреагирует целевая аудитория. Применили приём «Стратегия креативности Уолта Диснея». Внутренний мир ребенка (мечтатель) рисовал идеальную картину: что получится, если всем понравится проект? В роли реалиста ученик мыслил конструктивно, примерил сроки выполнения проекта и увидел возможные риски и перспективы. В роли критика создатель проекта всё время сомневался: а если что-то пойдет не так? Совместными усилиями трёх сторон ребёнок просчитывал ситуацию и продумал план дальнейших действий. Данный проект был представлен на федеральном и международном уровне (молодежный конкурс науки и инноваций, 3 место, 2017г., Китай; В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сероссийский форум «Шаг в будущее» в номинации «Самый инновационный проект» получил Большую научную медаль, 2016г.).</w:t>
      </w:r>
    </w:p>
    <w:p w:rsidR="00192420" w:rsidRPr="00DE637A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</w:rPr>
        <w:t>Приём «Стратегия креативности Уолта Диснея» хорошо подходит для групповых проектов, когда часть детей выступает мечтателями, выделяется группа реалистов, а остальные строгие критики.</w:t>
      </w:r>
    </w:p>
    <w:p w:rsidR="00192420" w:rsidRPr="005A5096" w:rsidRDefault="00192420" w:rsidP="00DE637A">
      <w:pPr>
        <w:rPr>
          <w:rFonts w:ascii="Times New Roman" w:hAnsi="Times New Roman" w:cs="Times New Roman"/>
          <w:b/>
          <w:sz w:val="26"/>
          <w:szCs w:val="26"/>
        </w:rPr>
      </w:pPr>
      <w:r w:rsidRPr="00DE637A">
        <w:rPr>
          <w:rFonts w:ascii="Times New Roman" w:hAnsi="Times New Roman" w:cs="Times New Roman"/>
          <w:b/>
          <w:sz w:val="26"/>
          <w:szCs w:val="26"/>
        </w:rPr>
        <w:t>Развитие коммуникативной компетенции</w:t>
      </w:r>
      <w:r w:rsidR="00481C35" w:rsidRPr="005A5096">
        <w:rPr>
          <w:rFonts w:ascii="Times New Roman" w:hAnsi="Times New Roman" w:cs="Times New Roman"/>
          <w:b/>
          <w:sz w:val="26"/>
          <w:szCs w:val="26"/>
        </w:rPr>
        <w:t>.</w:t>
      </w:r>
    </w:p>
    <w:p w:rsidR="00192420" w:rsidRPr="00481C35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</w:rPr>
        <w:t>Формирование у учащихся коммуникации связано с развитием коммуникативной компетентности— «способности выражать и интерпретировать мысли, чувства и факты в устной и письменной форме (слушание, говорение, чтение и письмо), а также эффективно коммуницировать в различных социальных и культурных контекстах (образование, работа, дом и отдых)»</w:t>
      </w:r>
      <w:r w:rsidR="00481C35" w:rsidRPr="00481C35">
        <w:rPr>
          <w:rFonts w:ascii="Times New Roman" w:hAnsi="Times New Roman" w:cs="Times New Roman"/>
          <w:sz w:val="26"/>
          <w:szCs w:val="26"/>
        </w:rPr>
        <w:t>. [</w:t>
      </w:r>
      <w:r w:rsidR="00481C35">
        <w:rPr>
          <w:rFonts w:ascii="Times New Roman" w:hAnsi="Times New Roman" w:cs="Times New Roman"/>
          <w:sz w:val="26"/>
          <w:szCs w:val="26"/>
        </w:rPr>
        <w:t>17</w:t>
      </w:r>
      <w:r w:rsidR="00481C35" w:rsidRPr="00481C35">
        <w:rPr>
          <w:rFonts w:ascii="Times New Roman" w:hAnsi="Times New Roman" w:cs="Times New Roman"/>
          <w:sz w:val="26"/>
          <w:szCs w:val="26"/>
        </w:rPr>
        <w:t>]</w:t>
      </w:r>
    </w:p>
    <w:p w:rsidR="00192420" w:rsidRPr="00E3616B" w:rsidRDefault="00192420" w:rsidP="00E3616B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Коммуникация проявляется в умении ученика задавать вопросы одноклассникам и отвечать на их вопросы понятным для них образом, в случае необходимости обращаться за разъяснением того, что оказывается непонятным в сообщениях или рассуждениях, и, в свою очередь, умении разъяснить свои идеи и предложения.</w:t>
      </w:r>
    </w:p>
    <w:p w:rsidR="00192420" w:rsidRPr="007D0350" w:rsidRDefault="00192420" w:rsidP="007D0350">
      <w:pPr>
        <w:rPr>
          <w:rFonts w:ascii="Times New Roman" w:hAnsi="Times New Roman" w:cs="Times New Roman"/>
          <w:sz w:val="26"/>
          <w:szCs w:val="26"/>
        </w:rPr>
      </w:pPr>
      <w:r w:rsidRPr="007D0350">
        <w:rPr>
          <w:rFonts w:ascii="Times New Roman" w:hAnsi="Times New Roman" w:cs="Times New Roman"/>
          <w:sz w:val="26"/>
          <w:szCs w:val="26"/>
        </w:rPr>
        <w:t xml:space="preserve">Развитие коммуникативной компетенции происходит на всех этапах работы над проектом. При постановки проблемы и выхода из проблемной ситуации, взятой из реальной жизни, знакомой и значимой для детей. Постановка цели и задачи, определение продукт деятельности. На этом этапе решаются такие коммуникативные задачи как подготовка к развитию диалога ребенка с собеседником. Дети учатся задавать вопросы собеседнику, с помощью которых </w:t>
      </w:r>
      <w:r w:rsidRPr="007D0350">
        <w:rPr>
          <w:rFonts w:ascii="Times New Roman" w:hAnsi="Times New Roman" w:cs="Times New Roman"/>
          <w:sz w:val="26"/>
          <w:szCs w:val="26"/>
        </w:rPr>
        <w:lastRenderedPageBreak/>
        <w:t xml:space="preserve">получают необходимую информацию и при этом учатся поддерживать диалог с собеседником. </w:t>
      </w:r>
    </w:p>
    <w:p w:rsidR="00192420" w:rsidRPr="007D0350" w:rsidRDefault="00192420" w:rsidP="007D0350">
      <w:pPr>
        <w:rPr>
          <w:rFonts w:ascii="Times New Roman" w:hAnsi="Times New Roman" w:cs="Times New Roman"/>
          <w:sz w:val="26"/>
          <w:szCs w:val="26"/>
        </w:rPr>
      </w:pPr>
      <w:r w:rsidRPr="007D0350">
        <w:rPr>
          <w:rFonts w:ascii="Times New Roman" w:hAnsi="Times New Roman" w:cs="Times New Roman"/>
          <w:sz w:val="26"/>
          <w:szCs w:val="26"/>
        </w:rPr>
        <w:t>Обсуждая проблему, выясняются новые источники информации, учитель направляет мысль детей в нужную сторону для самостоятельного поиска. На этом этапе решаются такие коммуникативные задачи как развитие речемыслительных высказываний, умений с помощью слова высказывать свои мысли и поддерживать диалог с учителем и сверстниками.</w:t>
      </w:r>
    </w:p>
    <w:p w:rsidR="00192420" w:rsidRPr="007D0350" w:rsidRDefault="00192420" w:rsidP="007D0350">
      <w:pPr>
        <w:rPr>
          <w:rFonts w:ascii="Times New Roman" w:hAnsi="Times New Roman" w:cs="Times New Roman"/>
          <w:sz w:val="26"/>
          <w:szCs w:val="26"/>
        </w:rPr>
      </w:pPr>
      <w:r w:rsidRPr="007D0350">
        <w:rPr>
          <w:rFonts w:ascii="Times New Roman" w:hAnsi="Times New Roman" w:cs="Times New Roman"/>
          <w:sz w:val="26"/>
          <w:szCs w:val="26"/>
        </w:rPr>
        <w:t>Непосредственно создавая проект дети самостоятельно или с совместными усилиями взрослых, применив необходимые знания должны получить реальный и ощутимый результат. На этом этапе решаются задачи установления интерактивного взаимодействия: умения слушать и слышать собеседника; умение инициативно высказываться, задавать вопросы, проявлять активное ответное отношение, умение эмоционально сопереживать; проявлять эмпатию.</w:t>
      </w:r>
    </w:p>
    <w:p w:rsidR="00192420" w:rsidRPr="007D0350" w:rsidRDefault="00192420" w:rsidP="007D0350">
      <w:pPr>
        <w:rPr>
          <w:rFonts w:ascii="Times New Roman" w:hAnsi="Times New Roman" w:cs="Times New Roman"/>
          <w:sz w:val="26"/>
          <w:szCs w:val="26"/>
        </w:rPr>
      </w:pPr>
      <w:r w:rsidRPr="007D0350">
        <w:rPr>
          <w:rFonts w:ascii="Times New Roman" w:hAnsi="Times New Roman" w:cs="Times New Roman"/>
          <w:sz w:val="26"/>
          <w:szCs w:val="26"/>
        </w:rPr>
        <w:t>На этапе подготовки к презентации решаются речевые задачи такие как, развитие связной монологической речи на основе тех знаний, которые были приобретены на предыдущих этапах.</w:t>
      </w:r>
    </w:p>
    <w:p w:rsidR="00481C35" w:rsidRDefault="00192420" w:rsidP="00DE637A">
      <w:p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7D0350">
        <w:rPr>
          <w:rFonts w:ascii="Times New Roman" w:hAnsi="Times New Roman" w:cs="Times New Roman"/>
          <w:b/>
          <w:sz w:val="26"/>
          <w:szCs w:val="26"/>
        </w:rPr>
        <w:t>Пример.</w:t>
      </w:r>
      <w:r w:rsidRPr="007D0350">
        <w:rPr>
          <w:rFonts w:ascii="Times New Roman" w:hAnsi="Times New Roman" w:cs="Times New Roman"/>
          <w:sz w:val="26"/>
          <w:szCs w:val="26"/>
        </w:rPr>
        <w:t xml:space="preserve">  Работая с учеником 9 класса над проектом </w:t>
      </w:r>
      <w:r w:rsidRPr="007D0350">
        <w:rPr>
          <w:rFonts w:ascii="Times New Roman" w:hAnsi="Times New Roman" w:cs="Times New Roman"/>
          <w:i/>
          <w:sz w:val="26"/>
          <w:szCs w:val="26"/>
        </w:rPr>
        <w:t>«Создание робота-помощника для незрячих или слабовидящих</w:t>
      </w:r>
      <w:r w:rsidRPr="007D0350">
        <w:rPr>
          <w:rFonts w:ascii="Times New Roman" w:hAnsi="Times New Roman" w:cs="Times New Roman"/>
          <w:i/>
          <w:iCs/>
          <w:sz w:val="26"/>
          <w:szCs w:val="26"/>
        </w:rPr>
        <w:t xml:space="preserve"> детей» (2016-2018г</w:t>
      </w:r>
      <w:r w:rsidRPr="007D0350">
        <w:rPr>
          <w:rFonts w:ascii="Times New Roman" w:hAnsi="Times New Roman" w:cs="Times New Roman"/>
          <w:iCs/>
          <w:sz w:val="26"/>
          <w:szCs w:val="26"/>
        </w:rPr>
        <w:t>.). Ученик вступал в диалоге со школьниками своей школы и других школ района для тестирования робота, дети помогали создателю проекта, давая советы, как лучше спроектировать робота. Кроме этого ученик в диалоге с Алтайской ЦРБ провёл анализ работы робота в медицинском учреждении. Данный проект был представлен на м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еждународном форуме научной молодежи "</w:t>
      </w:r>
      <w:r w:rsidRPr="007D0350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Шаг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 </w:t>
      </w:r>
      <w:r w:rsidRPr="007D0350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в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 </w:t>
      </w:r>
      <w:r w:rsidRPr="007D0350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будущее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>", г.Москва (2 место)</w:t>
      </w:r>
      <w:r w:rsidRPr="007D0350">
        <w:rPr>
          <w:rFonts w:ascii="Times New Roman" w:hAnsi="Times New Roman" w:cs="Times New Roman"/>
          <w:sz w:val="26"/>
          <w:szCs w:val="26"/>
        </w:rPr>
        <w:t xml:space="preserve">; на </w:t>
      </w:r>
      <w:r w:rsidRPr="007D0350">
        <w:rPr>
          <w:rFonts w:ascii="Times New Roman" w:hAnsi="Times New Roman" w:cs="Times New Roman"/>
          <w:b/>
          <w:bCs/>
          <w:sz w:val="26"/>
          <w:szCs w:val="26"/>
        </w:rPr>
        <w:t xml:space="preserve">международном </w:t>
      </w:r>
      <w:r w:rsidRPr="007D0350">
        <w:rPr>
          <w:rFonts w:ascii="Times New Roman" w:hAnsi="Times New Roman" w:cs="Times New Roman"/>
          <w:sz w:val="26"/>
          <w:szCs w:val="26"/>
        </w:rPr>
        <w:t xml:space="preserve">конкурсе научно-технических работ школьников </w:t>
      </w:r>
      <w:r w:rsidRPr="007D0350">
        <w:rPr>
          <w:rFonts w:ascii="Times New Roman" w:hAnsi="Times New Roman" w:cs="Times New Roman"/>
          <w:bCs/>
          <w:sz w:val="26"/>
          <w:szCs w:val="26"/>
        </w:rPr>
        <w:t xml:space="preserve">«Старт в Науку» г.Москва (3 место). После окончания школы, создатель проекта поступил в СибГУТИ, где активно проявляет знания информационных технологий и навыки 4К компетенций. 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участвуя в сборах 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Discover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the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  <w:lang w:val="en-US"/>
        </w:rPr>
        <w:t>World</w:t>
      </w:r>
      <w:r w:rsidRPr="007D035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, в полуфинале чемпионата по </w:t>
      </w:r>
      <w:r w:rsidRPr="00DE637A">
        <w:rPr>
          <w:rFonts w:ascii="Times New Roman" w:hAnsi="Times New Roman" w:cs="Times New Roman"/>
          <w:sz w:val="26"/>
          <w:szCs w:val="26"/>
          <w:shd w:val="clear" w:color="auto" w:fill="FFFFFF"/>
        </w:rPr>
        <w:t>спортивному программированию ICPC (International Collegiate Programming Contest).</w:t>
      </w:r>
    </w:p>
    <w:p w:rsidR="00192420" w:rsidRPr="00DE637A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b/>
          <w:sz w:val="26"/>
          <w:szCs w:val="26"/>
        </w:rPr>
        <w:t>Пример.</w:t>
      </w:r>
      <w:r w:rsidRPr="00DE637A">
        <w:rPr>
          <w:rFonts w:ascii="Times New Roman" w:hAnsi="Times New Roman" w:cs="Times New Roman"/>
          <w:sz w:val="26"/>
          <w:szCs w:val="26"/>
        </w:rPr>
        <w:t xml:space="preserve"> Работая с учеником 9 класса над проектом «Определение качества воздушной среды при помощи квадракоптера» (2017-2018г.), возникла проблема в сравнении данных датчиков установленных и запрограммированных на квадрокоптере с сертифицированным газоанализатором. Была возможность вступить в диалог с представителем компании по исследованию нефтегазовых скважин «СИАМ Мастер» г.Новый Уренгой, которая согласилась предоставить сертифицированный газоанализатор для проведения сравнительного анализа, а в дальнейшем протестировала квадрокоптер на своем месторождении и провела его экспертизу. В дальнейшем данный проект был представлен на </w:t>
      </w:r>
      <w:r w:rsidRPr="00DE637A">
        <w:rPr>
          <w:rFonts w:ascii="Times New Roman" w:hAnsi="Times New Roman" w:cs="Times New Roman"/>
          <w:b/>
          <w:sz w:val="26"/>
          <w:szCs w:val="26"/>
        </w:rPr>
        <w:t xml:space="preserve">международном </w:t>
      </w:r>
      <w:r w:rsidRPr="00DE637A">
        <w:rPr>
          <w:rFonts w:ascii="Times New Roman" w:hAnsi="Times New Roman" w:cs="Times New Roman"/>
          <w:sz w:val="26"/>
          <w:szCs w:val="26"/>
        </w:rPr>
        <w:t xml:space="preserve">конкурсе научно-технических работ школьников «Старт в Науку» г.Москва, (2 место). Презентация проекта учеником 10 класс понравилась комиссии, ребенка пригласили на обучение в МТКП МГТУ им. Н. Э. Баумана. Сейчас ученик не только учится в этом образовательном учреждении, но и работает лаборантом-консультантом по продвижению технических студенческих проектов. </w:t>
      </w:r>
    </w:p>
    <w:p w:rsidR="00192420" w:rsidRPr="00481C35" w:rsidRDefault="00192420" w:rsidP="00DE637A">
      <w:pPr>
        <w:rPr>
          <w:rFonts w:ascii="Times New Roman" w:hAnsi="Times New Roman" w:cs="Times New Roman"/>
          <w:b/>
          <w:sz w:val="26"/>
          <w:szCs w:val="26"/>
        </w:rPr>
      </w:pPr>
      <w:r w:rsidRPr="00DE637A">
        <w:rPr>
          <w:rFonts w:ascii="Times New Roman" w:hAnsi="Times New Roman" w:cs="Times New Roman"/>
          <w:b/>
          <w:sz w:val="26"/>
          <w:szCs w:val="26"/>
        </w:rPr>
        <w:t>Развитие кооперации</w:t>
      </w:r>
      <w:r w:rsidR="00481C35" w:rsidRPr="00481C35">
        <w:rPr>
          <w:rFonts w:ascii="Times New Roman" w:hAnsi="Times New Roman" w:cs="Times New Roman"/>
          <w:b/>
          <w:sz w:val="26"/>
          <w:szCs w:val="26"/>
        </w:rPr>
        <w:t>.</w:t>
      </w:r>
    </w:p>
    <w:p w:rsidR="00192420" w:rsidRPr="00481C35" w:rsidRDefault="00192420" w:rsidP="00DE637A">
      <w:pPr>
        <w:rPr>
          <w:rFonts w:ascii="Times New Roman" w:eastAsia="Calibri" w:hAnsi="Times New Roman" w:cs="Times New Roman"/>
          <w:spacing w:val="3"/>
          <w:w w:val="112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</w:rPr>
        <w:lastRenderedPageBreak/>
        <w:t>Формирование кооперации или сотрудничества рассматриваю  как эффективное взаимодействие с другими людьми и эффективная работа в различных командах</w:t>
      </w:r>
      <w:r w:rsidR="00481C35">
        <w:rPr>
          <w:rFonts w:ascii="Times New Roman" w:hAnsi="Times New Roman" w:cs="Times New Roman"/>
          <w:w w:val="115"/>
          <w:sz w:val="26"/>
          <w:szCs w:val="26"/>
        </w:rPr>
        <w:t>.</w:t>
      </w:r>
      <w:r w:rsidR="00481C35" w:rsidRPr="00481C35">
        <w:rPr>
          <w:rFonts w:ascii="Times New Roman" w:hAnsi="Times New Roman" w:cs="Times New Roman"/>
          <w:w w:val="115"/>
          <w:sz w:val="26"/>
          <w:szCs w:val="26"/>
        </w:rPr>
        <w:t xml:space="preserve"> [16]</w:t>
      </w:r>
    </w:p>
    <w:p w:rsidR="00192420" w:rsidRPr="00E3616B" w:rsidRDefault="00192420" w:rsidP="00E3616B">
      <w:pPr>
        <w:widowControl w:val="0"/>
        <w:spacing w:line="276" w:lineRule="auto"/>
        <w:ind w:right="-19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E3616B">
        <w:rPr>
          <w:rFonts w:ascii="Times New Roman" w:eastAsia="Calibri" w:hAnsi="Times New Roman" w:cs="Times New Roman"/>
          <w:spacing w:val="-15"/>
          <w:w w:val="117"/>
          <w:sz w:val="26"/>
          <w:szCs w:val="26"/>
        </w:rPr>
        <w:t>Работая в командах дети учатся</w:t>
      </w:r>
      <w:r w:rsidRPr="00E3616B">
        <w:rPr>
          <w:rFonts w:ascii="Times New Roman" w:eastAsia="Calibri" w:hAnsi="Times New Roman" w:cs="Times New Roman"/>
          <w:spacing w:val="3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7"/>
          <w:w w:val="114"/>
          <w:sz w:val="26"/>
          <w:szCs w:val="26"/>
        </w:rPr>
        <w:t>г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-5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-5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32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ащ</w:t>
      </w:r>
      <w:r w:rsidRPr="00E3616B">
        <w:rPr>
          <w:rFonts w:ascii="Times New Roman" w:eastAsia="Calibri" w:hAnsi="Times New Roman" w:cs="Times New Roman"/>
          <w:spacing w:val="-3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я</w:t>
      </w:r>
      <w:r w:rsidRPr="00E3616B">
        <w:rPr>
          <w:rFonts w:ascii="Times New Roman" w:eastAsia="Calibri" w:hAnsi="Times New Roman" w:cs="Times New Roman"/>
          <w:spacing w:val="3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з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spacing w:val="3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2"/>
          <w:w w:val="107"/>
          <w:sz w:val="26"/>
          <w:szCs w:val="26"/>
        </w:rPr>
        <w:t>по</w:t>
      </w:r>
      <w:r w:rsidRPr="00E3616B">
        <w:rPr>
          <w:rFonts w:ascii="Times New Roman" w:eastAsia="Calibri" w:hAnsi="Times New Roman" w:cs="Times New Roman"/>
          <w:spacing w:val="3"/>
          <w:w w:val="105"/>
          <w:sz w:val="26"/>
          <w:szCs w:val="26"/>
        </w:rPr>
        <w:t>м</w:t>
      </w:r>
      <w:r w:rsidRPr="00E3616B">
        <w:rPr>
          <w:rFonts w:ascii="Times New Roman" w:eastAsia="Calibri" w:hAnsi="Times New Roman" w:cs="Times New Roman"/>
          <w:spacing w:val="3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3"/>
          <w:w w:val="108"/>
          <w:sz w:val="26"/>
          <w:szCs w:val="26"/>
        </w:rPr>
        <w:t>щ</w:t>
      </w:r>
      <w:r w:rsidRPr="00E3616B">
        <w:rPr>
          <w:rFonts w:ascii="Times New Roman" w:eastAsia="Calibri" w:hAnsi="Times New Roman" w:cs="Times New Roman"/>
          <w:spacing w:val="3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2"/>
          <w:w w:val="103"/>
          <w:sz w:val="26"/>
          <w:szCs w:val="26"/>
        </w:rPr>
        <w:t>ю</w:t>
      </w:r>
      <w:r w:rsidRPr="00E3616B">
        <w:rPr>
          <w:rFonts w:ascii="Times New Roman" w:eastAsia="Calibri" w:hAnsi="Times New Roman" w:cs="Times New Roman"/>
          <w:spacing w:val="3"/>
          <w:w w:val="117"/>
          <w:sz w:val="26"/>
          <w:szCs w:val="26"/>
        </w:rPr>
        <w:t>;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ш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-3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ч</w:t>
      </w:r>
      <w:r w:rsidRPr="00E3616B">
        <w:rPr>
          <w:rFonts w:ascii="Times New Roman" w:eastAsia="Calibri" w:hAnsi="Times New Roman" w:cs="Times New Roman"/>
          <w:spacing w:val="-3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ж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м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-5"/>
          <w:w w:val="114"/>
          <w:sz w:val="26"/>
          <w:szCs w:val="26"/>
        </w:rPr>
        <w:t>г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ш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я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-2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w w:val="114"/>
          <w:sz w:val="26"/>
          <w:szCs w:val="26"/>
        </w:rPr>
        <w:t>г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м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п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ж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ям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2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5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>-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ж</w:t>
      </w:r>
      <w:r w:rsidRPr="00E3616B">
        <w:rPr>
          <w:rFonts w:ascii="Times New Roman" w:eastAsia="Calibri" w:hAnsi="Times New Roman" w:cs="Times New Roman"/>
          <w:spacing w:val="4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42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ущ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4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нн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ым</w:t>
      </w:r>
      <w:r w:rsidRPr="00E3616B">
        <w:rPr>
          <w:rFonts w:ascii="Times New Roman" w:eastAsia="Calibri" w:hAnsi="Times New Roman" w:cs="Times New Roman"/>
          <w:w w:val="117"/>
          <w:sz w:val="26"/>
          <w:szCs w:val="26"/>
        </w:rPr>
        <w:t>;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3"/>
          <w:w w:val="115"/>
          <w:sz w:val="26"/>
          <w:szCs w:val="26"/>
        </w:rPr>
        <w:t>х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6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м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43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з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spacing w:val="-1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м</w:t>
      </w:r>
      <w:r w:rsidRPr="00E3616B">
        <w:rPr>
          <w:rFonts w:ascii="Times New Roman" w:eastAsia="Calibri" w:hAnsi="Times New Roman" w:cs="Times New Roman"/>
          <w:spacing w:val="42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-3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spacing w:val="-3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-3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св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3"/>
          <w:sz w:val="26"/>
          <w:szCs w:val="26"/>
        </w:rPr>
        <w:t>ю</w:t>
      </w:r>
      <w:r w:rsidRPr="00E3616B">
        <w:rPr>
          <w:rFonts w:ascii="Times New Roman" w:eastAsia="Calibri" w:hAnsi="Times New Roman" w:cs="Times New Roman"/>
          <w:spacing w:val="2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-7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льн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w w:val="103"/>
          <w:sz w:val="26"/>
          <w:szCs w:val="26"/>
        </w:rPr>
        <w:t>ю</w:t>
      </w:r>
      <w:r w:rsidRPr="00E3616B">
        <w:rPr>
          <w:rFonts w:ascii="Times New Roman" w:eastAsia="Calibri" w:hAnsi="Times New Roman" w:cs="Times New Roman"/>
          <w:spacing w:val="2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ч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spacing w:val="-4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24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spacing w:val="24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2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щу</w:t>
      </w:r>
      <w:r w:rsidRPr="00E3616B">
        <w:rPr>
          <w:rFonts w:ascii="Times New Roman" w:eastAsia="Calibri" w:hAnsi="Times New Roman" w:cs="Times New Roman"/>
          <w:w w:val="103"/>
          <w:sz w:val="26"/>
          <w:szCs w:val="26"/>
        </w:rPr>
        <w:t>ю</w:t>
      </w:r>
      <w:r w:rsidRPr="00E3616B">
        <w:rPr>
          <w:rFonts w:ascii="Times New Roman" w:eastAsia="Calibri" w:hAnsi="Times New Roman" w:cs="Times New Roman"/>
          <w:spacing w:val="2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2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spacing w:val="-3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spacing w:val="2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1"/>
          <w:w w:val="114"/>
          <w:sz w:val="26"/>
          <w:szCs w:val="26"/>
        </w:rPr>
        <w:t>г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spacing w:val="1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spacing w:val="1"/>
          <w:w w:val="107"/>
          <w:sz w:val="26"/>
          <w:szCs w:val="26"/>
        </w:rPr>
        <w:t>пп</w:t>
      </w:r>
      <w:r w:rsidRPr="00E3616B">
        <w:rPr>
          <w:rFonts w:ascii="Times New Roman" w:eastAsia="Calibri" w:hAnsi="Times New Roman" w:cs="Times New Roman"/>
          <w:spacing w:val="2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spacing w:val="2"/>
          <w:sz w:val="26"/>
          <w:szCs w:val="26"/>
        </w:rPr>
        <w:t>,</w:t>
      </w:r>
      <w:r w:rsidRPr="00E3616B">
        <w:rPr>
          <w:rFonts w:ascii="Times New Roman" w:eastAsia="Calibri" w:hAnsi="Times New Roman" w:cs="Times New Roman"/>
          <w:spacing w:val="2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spacing w:val="2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4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spacing w:val="-5"/>
          <w:w w:val="108"/>
          <w:sz w:val="26"/>
          <w:szCs w:val="26"/>
        </w:rPr>
        <w:t>ж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24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2"/>
          <w:w w:val="107"/>
          <w:sz w:val="26"/>
          <w:szCs w:val="26"/>
        </w:rPr>
        <w:t>оп</w:t>
      </w:r>
      <w:r w:rsidRPr="00E3616B">
        <w:rPr>
          <w:rFonts w:ascii="Times New Roman" w:eastAsia="Calibri" w:hAnsi="Times New Roman" w:cs="Times New Roman"/>
          <w:spacing w:val="2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spacing w:val="2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3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2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2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spacing w:val="3"/>
          <w:w w:val="105"/>
          <w:sz w:val="26"/>
          <w:szCs w:val="26"/>
        </w:rPr>
        <w:t>я</w:t>
      </w:r>
      <w:r w:rsidRPr="00E3616B">
        <w:rPr>
          <w:rFonts w:ascii="Times New Roman" w:eastAsia="Calibri" w:hAnsi="Times New Roman" w:cs="Times New Roman"/>
          <w:spacing w:val="2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spacing w:val="2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св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й</w:t>
      </w:r>
      <w:r w:rsidRPr="00E3616B">
        <w:rPr>
          <w:rFonts w:ascii="Times New Roman" w:eastAsia="Calibri" w:hAnsi="Times New Roman" w:cs="Times New Roman"/>
          <w:spacing w:val="7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д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ц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spacing w:val="-2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spacing w:val="-6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лл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и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й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р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з</w:t>
      </w:r>
      <w:r w:rsidRPr="00E3616B">
        <w:rPr>
          <w:rFonts w:ascii="Times New Roman" w:eastAsia="Calibri" w:hAnsi="Times New Roman" w:cs="Times New Roman"/>
          <w:spacing w:val="-3"/>
          <w:w w:val="108"/>
          <w:sz w:val="26"/>
          <w:szCs w:val="26"/>
        </w:rPr>
        <w:t>у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л</w:t>
      </w:r>
      <w:r w:rsidRPr="00E3616B">
        <w:rPr>
          <w:rFonts w:ascii="Times New Roman" w:eastAsia="Calibri" w:hAnsi="Times New Roman" w:cs="Times New Roman"/>
          <w:spacing w:val="-17"/>
          <w:w w:val="106"/>
          <w:sz w:val="26"/>
          <w:szCs w:val="26"/>
        </w:rPr>
        <w:t>ь</w:t>
      </w:r>
      <w:r w:rsidRPr="00E3616B">
        <w:rPr>
          <w:rFonts w:ascii="Times New Roman" w:eastAsia="Calibri" w:hAnsi="Times New Roman" w:cs="Times New Roman"/>
          <w:spacing w:val="-5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spacing w:val="-4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spacing w:val="-6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</w:rPr>
        <w:t>а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к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св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й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</w:rPr>
        <w:t xml:space="preserve"> 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</w:rPr>
        <w:t>о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</w:rPr>
        <w:t>б</w:t>
      </w:r>
      <w:r w:rsidRPr="00E3616B">
        <w:rPr>
          <w:rFonts w:ascii="Times New Roman" w:eastAsia="Calibri" w:hAnsi="Times New Roman" w:cs="Times New Roman"/>
          <w:spacing w:val="-4"/>
          <w:w w:val="109"/>
          <w:sz w:val="26"/>
          <w:szCs w:val="26"/>
        </w:rPr>
        <w:t>с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</w:rPr>
        <w:t>т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</w:rPr>
        <w:t>в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</w:rPr>
        <w:t>е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</w:rPr>
        <w:t>нн</w:t>
      </w:r>
      <w:r w:rsidRPr="00E3616B">
        <w:rPr>
          <w:rFonts w:ascii="Times New Roman" w:eastAsia="Calibri" w:hAnsi="Times New Roman" w:cs="Times New Roman"/>
          <w:w w:val="105"/>
          <w:sz w:val="26"/>
          <w:szCs w:val="26"/>
        </w:rPr>
        <w:t>ы</w:t>
      </w:r>
      <w:r w:rsidRPr="00E3616B">
        <w:rPr>
          <w:rFonts w:ascii="Times New Roman" w:eastAsia="Calibri" w:hAnsi="Times New Roman" w:cs="Times New Roman"/>
          <w:w w:val="110"/>
          <w:sz w:val="26"/>
          <w:szCs w:val="26"/>
        </w:rPr>
        <w:t>й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</w:rPr>
        <w:t xml:space="preserve">. </w:t>
      </w:r>
      <w:r w:rsidRPr="00E3616B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Как писал Л. С. Выготского: «Через других я становлюсь собой». </w:t>
      </w:r>
    </w:p>
    <w:p w:rsidR="00192420" w:rsidRPr="00DE637A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Учу детей, что работа в команде </w:t>
      </w:r>
      <w:r w:rsidRPr="00DE637A">
        <w:rPr>
          <w:rFonts w:ascii="Times New Roman" w:hAnsi="Times New Roman" w:cs="Times New Roman"/>
          <w:b/>
          <w:bCs/>
          <w:sz w:val="26"/>
          <w:szCs w:val="26"/>
          <w:shd w:val="clear" w:color="auto" w:fill="FFFFFF"/>
        </w:rPr>
        <w:t>– это не поле для соперничества и борьбы за лидерство. Это – стимул к активизации интереса, познавательной потребности, сотрудничеству</w:t>
      </w:r>
      <w:r w:rsidRPr="00DE637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 («кто придумал ещё что-то интересное?», «я в следующий раз постараюсь найти ещё более интересное решение (подход, оформление и т.п.)», «я отвечу так, что всем будет любопытно, что там дальше…»). В групповой работе важно формировать и развивать психологическую установку на сотрудничество. Всегда  говорю ученикам: «Человек, увидевший талант другого, порадовавшийся за него, станет и сам талантливее». На моих уроках и во внеурочной работе часто можно услышать аплодисменты, мы радуемся </w:t>
      </w:r>
      <w:r w:rsidRPr="00DE637A">
        <w:rPr>
          <w:rFonts w:ascii="Times New Roman" w:hAnsi="Times New Roman" w:cs="Times New Roman"/>
          <w:sz w:val="26"/>
          <w:szCs w:val="26"/>
        </w:rPr>
        <w:t>находкам, открытиям друг друга.</w:t>
      </w:r>
    </w:p>
    <w:p w:rsidR="00192420" w:rsidRPr="00DE637A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</w:rPr>
        <w:t>Пример. Преподавая кружок «Scratch программирование» в начальной школе дети работали над краткосрочным проектом «Новогодняя интерактивная открытка в программе Scratch». Проект делали в парах, где учились сотрудничать друг с другом о том, что должно размещаться на открытке, какую программу для этого написать, чем проект будет отличаться от других проектов одноклассников, как будет происходить защита проекта?</w:t>
      </w:r>
    </w:p>
    <w:p w:rsidR="00192420" w:rsidRPr="00DE637A" w:rsidRDefault="00192420" w:rsidP="00DE637A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b/>
          <w:sz w:val="26"/>
          <w:szCs w:val="26"/>
        </w:rPr>
        <w:t>Пример.</w:t>
      </w:r>
      <w:r w:rsidRPr="00DE637A">
        <w:rPr>
          <w:rFonts w:ascii="Times New Roman" w:hAnsi="Times New Roman" w:cs="Times New Roman"/>
          <w:sz w:val="26"/>
          <w:szCs w:val="26"/>
        </w:rPr>
        <w:t xml:space="preserve"> Изучая в 8 классе тему «Презентации Power Point». Дети работали над групповым проектом «Его именем названа школа», у каждого ребёнка была своя миссия в этом проекте, роли были распределены по интересам детей. В  сотрудничестве между сверстниками, учителями школы и родителями находили информацию о почётном гражданине Алтайского края И.А. Яркина, ходили к его вдове А.Н.Яркиной, у которой брали интервью.  Всю полученную информацию анализировали, систематизировали и создавали проект. Проект был представлен в юбилейную дату дня рождения И.А.Яркина и был передан в школьный музей.</w:t>
      </w:r>
    </w:p>
    <w:p w:rsidR="00192420" w:rsidRPr="00DE637A" w:rsidRDefault="00192420" w:rsidP="00DE637A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DE637A">
        <w:rPr>
          <w:rFonts w:ascii="Times New Roman" w:hAnsi="Times New Roman" w:cs="Times New Roman"/>
          <w:b/>
          <w:sz w:val="26"/>
          <w:szCs w:val="26"/>
        </w:rPr>
        <w:t>Инструменты оценивания уровня сформированности у учащихся компетенций «4К»</w:t>
      </w:r>
    </w:p>
    <w:p w:rsidR="003C37EC" w:rsidRDefault="00192420" w:rsidP="003C37EC">
      <w:pPr>
        <w:rPr>
          <w:rFonts w:ascii="Times New Roman" w:hAnsi="Times New Roman" w:cs="Times New Roman"/>
          <w:sz w:val="26"/>
          <w:szCs w:val="26"/>
        </w:rPr>
      </w:pPr>
      <w:r w:rsidRPr="00DE637A">
        <w:rPr>
          <w:rFonts w:ascii="Times New Roman" w:hAnsi="Times New Roman" w:cs="Times New Roman"/>
          <w:sz w:val="26"/>
          <w:szCs w:val="26"/>
        </w:rPr>
        <w:t>Работая над оцениванием 4К компетенций столкнулась с проблемой того, что измерить их невозможно, мы можем только наблюдать их проявления, индикаторы. А таких инструментов очень мало. Традиционные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-4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-4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ы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-2"/>
          <w:w w:val="114"/>
          <w:sz w:val="26"/>
          <w:szCs w:val="26"/>
        </w:rPr>
        <w:t>г</w:t>
      </w:r>
      <w:r w:rsidRPr="00DE637A">
        <w:rPr>
          <w:rFonts w:ascii="Times New Roman" w:hAnsi="Times New Roman" w:cs="Times New Roman"/>
          <w:spacing w:val="-6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z w:val="26"/>
          <w:szCs w:val="26"/>
        </w:rPr>
        <w:t>«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spacing w:val="-3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-4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z w:val="26"/>
          <w:szCs w:val="26"/>
        </w:rPr>
        <w:t>»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п</w:t>
      </w:r>
      <w:r w:rsidRPr="00DE637A">
        <w:rPr>
          <w:rFonts w:ascii="Times New Roman" w:hAnsi="Times New Roman" w:cs="Times New Roman"/>
          <w:spacing w:val="2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spacing w:val="2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ц</w:t>
      </w:r>
      <w:r w:rsidRPr="00DE637A">
        <w:rPr>
          <w:rFonts w:ascii="Times New Roman" w:hAnsi="Times New Roman" w:cs="Times New Roman"/>
          <w:spacing w:val="2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2"/>
          <w:w w:val="109"/>
          <w:sz w:val="26"/>
          <w:szCs w:val="26"/>
        </w:rPr>
        <w:t>сс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 xml:space="preserve">, 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л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-2"/>
          <w:w w:val="108"/>
          <w:sz w:val="26"/>
          <w:szCs w:val="26"/>
        </w:rPr>
        <w:t>ж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ащ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ий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2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spacing w:val="3"/>
          <w:w w:val="106"/>
          <w:sz w:val="26"/>
          <w:szCs w:val="26"/>
        </w:rPr>
        <w:t>л</w:t>
      </w:r>
      <w:r w:rsidRPr="00DE637A">
        <w:rPr>
          <w:rFonts w:ascii="Times New Roman" w:hAnsi="Times New Roman" w:cs="Times New Roman"/>
          <w:spacing w:val="3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3"/>
          <w:w w:val="108"/>
          <w:sz w:val="26"/>
          <w:szCs w:val="26"/>
        </w:rPr>
        <w:t>ж</w:t>
      </w:r>
      <w:r w:rsidRPr="00DE637A">
        <w:rPr>
          <w:rFonts w:ascii="Times New Roman" w:hAnsi="Times New Roman" w:cs="Times New Roman"/>
          <w:spacing w:val="3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3"/>
          <w:w w:val="105"/>
          <w:sz w:val="26"/>
          <w:szCs w:val="26"/>
        </w:rPr>
        <w:t>ы</w:t>
      </w:r>
      <w:r w:rsidRPr="00DE637A">
        <w:rPr>
          <w:rFonts w:ascii="Times New Roman" w:hAnsi="Times New Roman" w:cs="Times New Roman"/>
          <w:spacing w:val="2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spacing w:val="2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1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spacing w:val="2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1"/>
          <w:w w:val="105"/>
          <w:sz w:val="26"/>
          <w:szCs w:val="26"/>
        </w:rPr>
        <w:t>ы</w:t>
      </w:r>
      <w:r w:rsidRPr="00DE637A">
        <w:rPr>
          <w:rFonts w:ascii="Times New Roman" w:hAnsi="Times New Roman" w:cs="Times New Roman"/>
          <w:spacing w:val="-2"/>
          <w:w w:val="107"/>
          <w:sz w:val="26"/>
          <w:szCs w:val="26"/>
        </w:rPr>
        <w:t>к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1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>,</w:t>
      </w:r>
      <w:r w:rsidRPr="00DE637A">
        <w:rPr>
          <w:rFonts w:ascii="Times New Roman" w:hAnsi="Times New Roman" w:cs="Times New Roman"/>
          <w:spacing w:val="27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-5"/>
          <w:w w:val="107"/>
          <w:sz w:val="26"/>
          <w:szCs w:val="26"/>
        </w:rPr>
        <w:t>ко</w:t>
      </w:r>
      <w:r w:rsidRPr="00DE637A">
        <w:rPr>
          <w:rFonts w:ascii="Times New Roman" w:hAnsi="Times New Roman" w:cs="Times New Roman"/>
          <w:spacing w:val="-4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ы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й</w:t>
      </w:r>
      <w:r w:rsidRPr="00DE637A">
        <w:rPr>
          <w:rFonts w:ascii="Times New Roman" w:hAnsi="Times New Roman" w:cs="Times New Roman"/>
          <w:spacing w:val="2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-4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ж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-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2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-2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1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spacing w:val="-2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л</w:t>
      </w:r>
      <w:r w:rsidRPr="00DE637A">
        <w:rPr>
          <w:rFonts w:ascii="Times New Roman" w:hAnsi="Times New Roman" w:cs="Times New Roman"/>
          <w:spacing w:val="1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-1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-3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>,</w:t>
      </w:r>
      <w:r w:rsidRPr="00DE637A">
        <w:rPr>
          <w:rFonts w:ascii="Times New Roman" w:hAnsi="Times New Roman" w:cs="Times New Roman"/>
          <w:spacing w:val="27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2"/>
          <w:w w:val="105"/>
          <w:sz w:val="26"/>
          <w:szCs w:val="26"/>
        </w:rPr>
        <w:t>ыя</w:t>
      </w:r>
      <w:r w:rsidRPr="00DE637A">
        <w:rPr>
          <w:rFonts w:ascii="Times New Roman" w:hAnsi="Times New Roman" w:cs="Times New Roman"/>
          <w:spacing w:val="1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2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2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pacing w:val="2"/>
          <w:sz w:val="26"/>
          <w:szCs w:val="26"/>
        </w:rPr>
        <w:t>,</w:t>
      </w:r>
      <w:r w:rsidRPr="00DE637A">
        <w:rPr>
          <w:rFonts w:ascii="Times New Roman" w:hAnsi="Times New Roman" w:cs="Times New Roman"/>
          <w:spacing w:val="27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1"/>
          <w:w w:val="104"/>
          <w:sz w:val="26"/>
          <w:szCs w:val="26"/>
        </w:rPr>
        <w:t>д</w:t>
      </w:r>
      <w:r w:rsidRPr="00DE637A">
        <w:rPr>
          <w:rFonts w:ascii="Times New Roman" w:hAnsi="Times New Roman" w:cs="Times New Roman"/>
          <w:spacing w:val="-1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л</w:t>
      </w:r>
      <w:r w:rsidRPr="00DE637A">
        <w:rPr>
          <w:rFonts w:ascii="Times New Roman" w:hAnsi="Times New Roman" w:cs="Times New Roman"/>
          <w:spacing w:val="1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1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-3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-2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pacing w:val="1"/>
          <w:sz w:val="26"/>
          <w:szCs w:val="26"/>
        </w:rPr>
        <w:t>,</w:t>
      </w:r>
      <w:r w:rsidRPr="00DE637A">
        <w:rPr>
          <w:rFonts w:ascii="Times New Roman" w:hAnsi="Times New Roman" w:cs="Times New Roman"/>
          <w:spacing w:val="27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"/>
          <w:w w:val="104"/>
          <w:sz w:val="26"/>
          <w:szCs w:val="26"/>
        </w:rPr>
        <w:t>д</w:t>
      </w:r>
      <w:r w:rsidRPr="00DE637A">
        <w:rPr>
          <w:rFonts w:ascii="Times New Roman" w:hAnsi="Times New Roman" w:cs="Times New Roman"/>
          <w:spacing w:val="1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spacing w:val="2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spacing w:val="1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2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-1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spacing w:val="2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1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spacing w:val="2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-2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-1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1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7"/>
          <w:sz w:val="26"/>
          <w:szCs w:val="26"/>
        </w:rPr>
        <w:t>п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р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я</w:t>
      </w:r>
      <w:r w:rsidRPr="00DE637A">
        <w:rPr>
          <w:rFonts w:ascii="Times New Roman" w:hAnsi="Times New Roman" w:cs="Times New Roman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ь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м</w:t>
      </w:r>
      <w:r w:rsidRPr="00DE637A">
        <w:rPr>
          <w:rFonts w:ascii="Times New Roman" w:hAnsi="Times New Roman" w:cs="Times New Roman"/>
          <w:w w:val="102"/>
          <w:sz w:val="26"/>
          <w:szCs w:val="26"/>
        </w:rPr>
        <w:t>е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я</w:t>
      </w:r>
      <w:r w:rsidRPr="00DE637A">
        <w:rPr>
          <w:rFonts w:ascii="Times New Roman" w:hAnsi="Times New Roman" w:cs="Times New Roman"/>
          <w:w w:val="103"/>
          <w:sz w:val="26"/>
          <w:szCs w:val="26"/>
        </w:rPr>
        <w:t>ю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щ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я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-3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spacing w:val="1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spacing w:val="3"/>
          <w:w w:val="106"/>
          <w:sz w:val="26"/>
          <w:szCs w:val="26"/>
        </w:rPr>
        <w:t>л</w:t>
      </w:r>
      <w:r w:rsidRPr="00DE637A">
        <w:rPr>
          <w:rFonts w:ascii="Times New Roman" w:hAnsi="Times New Roman" w:cs="Times New Roman"/>
          <w:spacing w:val="2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2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3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2"/>
          <w:w w:val="105"/>
          <w:sz w:val="26"/>
          <w:szCs w:val="26"/>
        </w:rPr>
        <w:t>я</w:t>
      </w:r>
      <w:r w:rsidRPr="00DE637A">
        <w:rPr>
          <w:rFonts w:ascii="Times New Roman" w:hAnsi="Times New Roman" w:cs="Times New Roman"/>
          <w:spacing w:val="2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spacing w:val="3"/>
          <w:sz w:val="26"/>
          <w:szCs w:val="26"/>
        </w:rPr>
        <w:t>/</w:t>
      </w:r>
      <w:r w:rsidRPr="00DE637A">
        <w:rPr>
          <w:rFonts w:ascii="Times New Roman" w:hAnsi="Times New Roman" w:cs="Times New Roman"/>
          <w:spacing w:val="2"/>
          <w:w w:val="106"/>
          <w:sz w:val="26"/>
          <w:szCs w:val="26"/>
        </w:rPr>
        <w:t>н</w:t>
      </w:r>
      <w:r w:rsidRPr="00DE637A">
        <w:rPr>
          <w:rFonts w:ascii="Times New Roman" w:hAnsi="Times New Roman" w:cs="Times New Roman"/>
          <w:spacing w:val="2"/>
          <w:w w:val="107"/>
          <w:sz w:val="26"/>
          <w:szCs w:val="26"/>
        </w:rPr>
        <w:t>о</w:t>
      </w:r>
      <w:r w:rsidRPr="00DE637A">
        <w:rPr>
          <w:rFonts w:ascii="Times New Roman" w:hAnsi="Times New Roman" w:cs="Times New Roman"/>
          <w:spacing w:val="3"/>
          <w:w w:val="109"/>
          <w:sz w:val="26"/>
          <w:szCs w:val="26"/>
        </w:rPr>
        <w:t>в</w:t>
      </w:r>
      <w:r w:rsidRPr="00DE637A">
        <w:rPr>
          <w:rFonts w:ascii="Times New Roman" w:hAnsi="Times New Roman" w:cs="Times New Roman"/>
          <w:spacing w:val="2"/>
          <w:w w:val="105"/>
          <w:sz w:val="26"/>
          <w:szCs w:val="26"/>
        </w:rPr>
        <w:t>ы</w:t>
      </w:r>
      <w:r w:rsidRPr="00DE637A">
        <w:rPr>
          <w:rFonts w:ascii="Times New Roman" w:hAnsi="Times New Roman" w:cs="Times New Roman"/>
          <w:spacing w:val="2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9"/>
          <w:sz w:val="26"/>
          <w:szCs w:val="26"/>
        </w:rPr>
        <w:t>с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spacing w:val="-2"/>
          <w:w w:val="104"/>
          <w:sz w:val="26"/>
          <w:szCs w:val="26"/>
        </w:rPr>
        <w:t>т</w:t>
      </w:r>
      <w:r w:rsidRPr="00DE637A">
        <w:rPr>
          <w:rFonts w:ascii="Times New Roman" w:hAnsi="Times New Roman" w:cs="Times New Roman"/>
          <w:spacing w:val="-8"/>
          <w:w w:val="108"/>
          <w:sz w:val="26"/>
          <w:szCs w:val="26"/>
        </w:rPr>
        <w:t>у</w:t>
      </w:r>
      <w:r w:rsidRPr="00DE637A">
        <w:rPr>
          <w:rFonts w:ascii="Times New Roman" w:hAnsi="Times New Roman" w:cs="Times New Roman"/>
          <w:w w:val="108"/>
          <w:sz w:val="26"/>
          <w:szCs w:val="26"/>
        </w:rPr>
        <w:t>а</w:t>
      </w:r>
      <w:r w:rsidRPr="00DE637A">
        <w:rPr>
          <w:rFonts w:ascii="Times New Roman" w:hAnsi="Times New Roman" w:cs="Times New Roman"/>
          <w:w w:val="106"/>
          <w:sz w:val="26"/>
          <w:szCs w:val="26"/>
        </w:rPr>
        <w:t>ц</w:t>
      </w:r>
      <w:r w:rsidRPr="00DE637A">
        <w:rPr>
          <w:rFonts w:ascii="Times New Roman" w:hAnsi="Times New Roman" w:cs="Times New Roman"/>
          <w:w w:val="110"/>
          <w:sz w:val="26"/>
          <w:szCs w:val="26"/>
        </w:rPr>
        <w:t>и</w:t>
      </w:r>
      <w:r w:rsidRPr="00DE637A">
        <w:rPr>
          <w:rFonts w:ascii="Times New Roman" w:hAnsi="Times New Roman" w:cs="Times New Roman"/>
          <w:w w:val="105"/>
          <w:sz w:val="26"/>
          <w:szCs w:val="26"/>
        </w:rPr>
        <w:t>я</w:t>
      </w:r>
      <w:r w:rsidRPr="00DE637A">
        <w:rPr>
          <w:rFonts w:ascii="Times New Roman" w:hAnsi="Times New Roman" w:cs="Times New Roman"/>
          <w:w w:val="115"/>
          <w:sz w:val="26"/>
          <w:szCs w:val="26"/>
        </w:rPr>
        <w:t>х</w:t>
      </w:r>
      <w:r w:rsidRPr="00DE637A">
        <w:rPr>
          <w:rFonts w:ascii="Times New Roman" w:hAnsi="Times New Roman" w:cs="Times New Roman"/>
          <w:sz w:val="26"/>
          <w:szCs w:val="26"/>
        </w:rPr>
        <w:t>.</w:t>
      </w:r>
      <w:r w:rsidR="00140FF4">
        <w:rPr>
          <w:rFonts w:ascii="Times New Roman" w:hAnsi="Times New Roman" w:cs="Times New Roman"/>
          <w:sz w:val="26"/>
          <w:szCs w:val="26"/>
        </w:rPr>
        <w:t xml:space="preserve"> С 2017 года по 2018 год для для определения 4К компетенций использовала методику Р.В.Овчаровой, </w:t>
      </w:r>
      <w:r w:rsidR="00C4755B" w:rsidRPr="0025144D">
        <w:rPr>
          <w:rFonts w:ascii="Times New Roman" w:eastAsia="Times New Roman" w:hAnsi="Times New Roman"/>
          <w:sz w:val="24"/>
          <w:szCs w:val="24"/>
          <w:lang w:eastAsia="ru-RU"/>
        </w:rPr>
        <w:t>Э.Ф.</w:t>
      </w:r>
      <w:r w:rsidR="00140FF4" w:rsidRPr="0025144D">
        <w:rPr>
          <w:rFonts w:ascii="Times New Roman" w:eastAsia="Times New Roman" w:hAnsi="Times New Roman"/>
          <w:sz w:val="24"/>
          <w:szCs w:val="24"/>
          <w:lang w:eastAsia="ru-RU"/>
        </w:rPr>
        <w:t>Замбацявичене</w:t>
      </w:r>
      <w:r w:rsidR="00C4755B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140FF4" w:rsidRPr="0025144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40FF4" w:rsidRPr="0025144D">
        <w:rPr>
          <w:rFonts w:ascii="Times New Roman" w:hAnsi="Times New Roman"/>
          <w:sz w:val="24"/>
          <w:szCs w:val="24"/>
        </w:rPr>
        <w:t>Е.Е. Туник</w:t>
      </w:r>
      <w:r w:rsidR="003C37EC">
        <w:rPr>
          <w:rFonts w:ascii="Times New Roman" w:hAnsi="Times New Roman"/>
          <w:sz w:val="24"/>
          <w:szCs w:val="24"/>
        </w:rPr>
        <w:t>. С 2019 году применяю</w:t>
      </w:r>
      <w:r w:rsidR="003C37EC" w:rsidRPr="00DE637A">
        <w:rPr>
          <w:rFonts w:ascii="Times New Roman" w:hAnsi="Times New Roman" w:cs="Times New Roman"/>
          <w:sz w:val="26"/>
          <w:szCs w:val="26"/>
        </w:rPr>
        <w:t xml:space="preserve"> разработки </w:t>
      </w:r>
      <w:r w:rsidR="003C37EC" w:rsidRPr="003330EA">
        <w:rPr>
          <w:rFonts w:ascii="Times New Roman" w:hAnsi="Times New Roman" w:cs="Times New Roman"/>
          <w:sz w:val="26"/>
          <w:szCs w:val="26"/>
        </w:rPr>
        <w:t xml:space="preserve">программы </w:t>
      </w:r>
      <w:r w:rsidR="003C37EC">
        <w:rPr>
          <w:rFonts w:ascii="Times New Roman" w:hAnsi="Times New Roman" w:cs="Times New Roman"/>
          <w:sz w:val="26"/>
          <w:szCs w:val="26"/>
        </w:rPr>
        <w:t>«Вклад в будущее» Благотворительного фонда Сбербанка</w:t>
      </w:r>
      <w:r w:rsidR="003C37EC" w:rsidRPr="00DE637A">
        <w:rPr>
          <w:rFonts w:ascii="Times New Roman" w:hAnsi="Times New Roman" w:cs="Times New Roman"/>
          <w:sz w:val="26"/>
          <w:szCs w:val="26"/>
        </w:rPr>
        <w:t>,</w:t>
      </w:r>
      <w:r w:rsidR="003C37EC">
        <w:rPr>
          <w:rFonts w:ascii="Times New Roman" w:hAnsi="Times New Roman" w:cs="Times New Roman"/>
          <w:sz w:val="26"/>
          <w:szCs w:val="26"/>
        </w:rPr>
        <w:t xml:space="preserve"> </w:t>
      </w:r>
      <w:r w:rsidR="003C37EC" w:rsidRPr="003330EA">
        <w:rPr>
          <w:rFonts w:ascii="Times New Roman" w:hAnsi="Times New Roman" w:cs="Times New Roman"/>
          <w:sz w:val="26"/>
          <w:szCs w:val="26"/>
        </w:rPr>
        <w:t>[8]</w:t>
      </w:r>
      <w:r w:rsidR="003C37EC" w:rsidRPr="00DE637A">
        <w:rPr>
          <w:rFonts w:ascii="Times New Roman" w:hAnsi="Times New Roman" w:cs="Times New Roman"/>
          <w:sz w:val="26"/>
          <w:szCs w:val="26"/>
        </w:rPr>
        <w:t xml:space="preserve"> которые позволяют  наблюдать </w:t>
      </w:r>
      <w:r w:rsidR="003C37EC" w:rsidRPr="00DE637A">
        <w:rPr>
          <w:rFonts w:ascii="Times New Roman" w:hAnsi="Times New Roman" w:cs="Times New Roman"/>
          <w:sz w:val="26"/>
          <w:szCs w:val="26"/>
        </w:rPr>
        <w:lastRenderedPageBreak/>
        <w:t>за ребёнком и оценивать наличие навыка, через индикаторы каждой компетенции. Индикатором может быть поведение, продукт, достижение. (Приложение 5)</w:t>
      </w:r>
      <w:r w:rsidR="003C37EC">
        <w:rPr>
          <w:rFonts w:ascii="Times New Roman" w:hAnsi="Times New Roman" w:cs="Times New Roman"/>
          <w:sz w:val="26"/>
          <w:szCs w:val="26"/>
        </w:rPr>
        <w:t>.</w:t>
      </w:r>
    </w:p>
    <w:p w:rsidR="003C37EC" w:rsidRDefault="003C37EC" w:rsidP="003C37EC">
      <w:pPr>
        <w:rPr>
          <w:rFonts w:ascii="Times New Roman" w:hAnsi="Times New Roman" w:cs="Times New Roman"/>
          <w:sz w:val="26"/>
          <w:szCs w:val="26"/>
        </w:rPr>
      </w:pPr>
      <w:r w:rsidRPr="003330EA">
        <w:rPr>
          <w:rFonts w:ascii="Times New Roman" w:hAnsi="Times New Roman" w:cs="Times New Roman"/>
          <w:sz w:val="26"/>
          <w:szCs w:val="26"/>
        </w:rPr>
        <w:t>Основные инструменты для оценки компетенций/навыков «4К» и мониторинга их прогресса — это критериальная оценочная рубрика (Приложение 6) и лист наблюдений (Приложение 7). В листе наблюдений приведены примеры высказываний учащихся во время групповой работы, иллюстрирующие проявление оцениваемых компетенций/навыков.</w:t>
      </w:r>
    </w:p>
    <w:p w:rsidR="003C37EC" w:rsidRDefault="003C37EC" w:rsidP="003C37EC">
      <w:pPr>
        <w:rPr>
          <w:rFonts w:ascii="Times New Roman" w:hAnsi="Times New Roman" w:cs="Times New Roman"/>
          <w:sz w:val="26"/>
          <w:szCs w:val="26"/>
        </w:rPr>
      </w:pPr>
    </w:p>
    <w:p w:rsidR="00913FB3" w:rsidRDefault="003C37EC" w:rsidP="00913FB3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D775C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86912" behindDoc="0" locked="0" layoutInCell="1" allowOverlap="1" wp14:anchorId="6F59053B" wp14:editId="452A8B6A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5781675" cy="2257425"/>
            <wp:effectExtent l="0" t="0" r="9525" b="9525"/>
            <wp:wrapSquare wrapText="bothSides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2420" w:rsidRPr="002D775C">
        <w:rPr>
          <w:rFonts w:ascii="Times New Roman" w:hAnsi="Times New Roman" w:cs="Times New Roman"/>
          <w:b/>
          <w:sz w:val="26"/>
          <w:szCs w:val="26"/>
        </w:rPr>
        <w:t>Заключение.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 xml:space="preserve">Наукой доказано, что 80% информации, которую слышит ученик на уроке, забывается в тот же день, если ученик самостоятельно над ней не поработал (повторил, проговорил, записал), 20% сохраняется в памяти несколько дольше, в зависимости от уровня ее актуальности для обучаемого. Поэтому применение проектной деятельности </w:t>
      </w:r>
      <w:r>
        <w:rPr>
          <w:rFonts w:ascii="Times New Roman" w:hAnsi="Times New Roman" w:cs="Times New Roman"/>
          <w:sz w:val="26"/>
          <w:szCs w:val="26"/>
        </w:rPr>
        <w:t>при формировании 4К компетенций</w:t>
      </w:r>
      <w:r w:rsidRPr="00913FB3">
        <w:rPr>
          <w:rFonts w:ascii="Times New Roman" w:hAnsi="Times New Roman" w:cs="Times New Roman"/>
          <w:sz w:val="26"/>
          <w:szCs w:val="26"/>
        </w:rPr>
        <w:t xml:space="preserve"> позволяет учащимся полноценно осмыслить и усвоить учебный материал, формирует самостоятельность и инициативность школьников. Если выпускник школы приобретает указанные выше навыки и умения, он оказывается более приспособленным к жизни, умеющим адаптироваться к изменяющимся условиям, ориентироваться в разнообразных ситуациях, работать в различных коллективах.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 xml:space="preserve">В результате обобщения опыта по </w:t>
      </w:r>
      <w:r>
        <w:rPr>
          <w:rFonts w:ascii="Times New Roman" w:hAnsi="Times New Roman" w:cs="Times New Roman"/>
          <w:sz w:val="26"/>
          <w:szCs w:val="26"/>
        </w:rPr>
        <w:t xml:space="preserve">формированию 4К компетенций используя проектную деятельность </w:t>
      </w:r>
      <w:r w:rsidRPr="00913FB3">
        <w:rPr>
          <w:rFonts w:ascii="Times New Roman" w:hAnsi="Times New Roman" w:cs="Times New Roman"/>
          <w:sz w:val="26"/>
          <w:szCs w:val="26"/>
        </w:rPr>
        <w:t xml:space="preserve">следующие выводы: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>1.</w:t>
      </w:r>
      <w:r w:rsidRPr="00913FB3">
        <w:rPr>
          <w:rFonts w:ascii="Times New Roman" w:hAnsi="Times New Roman" w:cs="Times New Roman"/>
          <w:sz w:val="26"/>
          <w:szCs w:val="26"/>
        </w:rPr>
        <w:tab/>
        <w:t xml:space="preserve">Необходимость применения проектной методики в современном школьном образовании обусловлено очевидными тенденциями в образовательной системе к более полноценному развитию личности учащегося, его подготовки к реальной деятельности.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>2.</w:t>
      </w:r>
      <w:r w:rsidRPr="00913FB3">
        <w:rPr>
          <w:rFonts w:ascii="Times New Roman" w:hAnsi="Times New Roman" w:cs="Times New Roman"/>
          <w:sz w:val="26"/>
          <w:szCs w:val="26"/>
        </w:rPr>
        <w:tab/>
        <w:t>Проектная методика находит все более широкое применение при обучении учащихся информат</w:t>
      </w:r>
      <w:r>
        <w:rPr>
          <w:rFonts w:ascii="Times New Roman" w:hAnsi="Times New Roman" w:cs="Times New Roman"/>
          <w:sz w:val="26"/>
          <w:szCs w:val="26"/>
        </w:rPr>
        <w:t>ики</w:t>
      </w:r>
      <w:r w:rsidRPr="00913FB3">
        <w:rPr>
          <w:rFonts w:ascii="Times New Roman" w:hAnsi="Times New Roman" w:cs="Times New Roman"/>
          <w:sz w:val="26"/>
          <w:szCs w:val="26"/>
        </w:rPr>
        <w:t>, что обусловлено ее характерным</w:t>
      </w:r>
      <w:r>
        <w:rPr>
          <w:rFonts w:ascii="Times New Roman" w:hAnsi="Times New Roman" w:cs="Times New Roman"/>
          <w:sz w:val="26"/>
          <w:szCs w:val="26"/>
        </w:rPr>
        <w:t>и особенностями</w:t>
      </w:r>
      <w:r w:rsidRPr="00913FB3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>3.</w:t>
      </w:r>
      <w:r w:rsidRPr="00913FB3">
        <w:rPr>
          <w:rFonts w:ascii="Times New Roman" w:hAnsi="Times New Roman" w:cs="Times New Roman"/>
          <w:sz w:val="26"/>
          <w:szCs w:val="26"/>
        </w:rPr>
        <w:tab/>
        <w:t xml:space="preserve">Применение проектной методики даёт результаты на всех этапах обучения средней общеобразовательной школы, т.к. сущность проектной методики отвечает основным психологическим требованиям личности на любом этапе её развития.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 xml:space="preserve">Прежде всего, это обусловлено: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>•</w:t>
      </w:r>
      <w:r w:rsidRPr="00913FB3">
        <w:rPr>
          <w:rFonts w:ascii="Times New Roman" w:hAnsi="Times New Roman" w:cs="Times New Roman"/>
          <w:sz w:val="26"/>
          <w:szCs w:val="26"/>
        </w:rPr>
        <w:tab/>
        <w:t xml:space="preserve">проблемным характером проектной деятельности, в её основе лежит практически или теоретически значимая проблема, связанная с реальной жизнью;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lastRenderedPageBreak/>
        <w:t>•</w:t>
      </w:r>
      <w:r w:rsidRPr="00913FB3">
        <w:rPr>
          <w:rFonts w:ascii="Times New Roman" w:hAnsi="Times New Roman" w:cs="Times New Roman"/>
          <w:sz w:val="26"/>
          <w:szCs w:val="26"/>
        </w:rPr>
        <w:tab/>
        <w:t xml:space="preserve">неконфликтным характером проектной деятельности: проектная методика предполагает устранение прямой зависимости обучаемого от преподавателя путем перестраивания их отношений в процессе активно-познавательной мыслительной деятельности. </w:t>
      </w:r>
    </w:p>
    <w:p w:rsidR="00913FB3" w:rsidRPr="00913FB3" w:rsidRDefault="00913FB3" w:rsidP="00913FB3">
      <w:pPr>
        <w:rPr>
          <w:rFonts w:ascii="Times New Roman" w:hAnsi="Times New Roman" w:cs="Times New Roman"/>
          <w:sz w:val="26"/>
          <w:szCs w:val="26"/>
        </w:rPr>
      </w:pPr>
      <w:r w:rsidRPr="00913FB3">
        <w:rPr>
          <w:rFonts w:ascii="Times New Roman" w:hAnsi="Times New Roman" w:cs="Times New Roman"/>
          <w:sz w:val="26"/>
          <w:szCs w:val="26"/>
        </w:rPr>
        <w:t>Собственные наблюдения показали</w:t>
      </w:r>
      <w:r>
        <w:rPr>
          <w:rFonts w:ascii="Times New Roman" w:hAnsi="Times New Roman" w:cs="Times New Roman"/>
          <w:sz w:val="26"/>
          <w:szCs w:val="26"/>
        </w:rPr>
        <w:t>, что в целом проектная деятельность</w:t>
      </w:r>
      <w:r w:rsidRPr="00913FB3">
        <w:rPr>
          <w:rFonts w:ascii="Times New Roman" w:hAnsi="Times New Roman" w:cs="Times New Roman"/>
          <w:sz w:val="26"/>
          <w:szCs w:val="26"/>
        </w:rPr>
        <w:t xml:space="preserve"> является эффективной инновационной технологией</w:t>
      </w:r>
      <w:r>
        <w:rPr>
          <w:rFonts w:ascii="Times New Roman" w:hAnsi="Times New Roman" w:cs="Times New Roman"/>
          <w:sz w:val="26"/>
          <w:szCs w:val="26"/>
        </w:rPr>
        <w:t xml:space="preserve"> для формирования 4К компетенций</w:t>
      </w:r>
      <w:r w:rsidRPr="00913FB3">
        <w:rPr>
          <w:rFonts w:ascii="Times New Roman" w:hAnsi="Times New Roman" w:cs="Times New Roman"/>
          <w:sz w:val="26"/>
          <w:szCs w:val="26"/>
        </w:rPr>
        <w:t>.</w:t>
      </w:r>
      <w:r w:rsidR="00A3209E">
        <w:rPr>
          <w:rFonts w:ascii="Times New Roman" w:hAnsi="Times New Roman" w:cs="Times New Roman"/>
          <w:sz w:val="26"/>
          <w:szCs w:val="26"/>
        </w:rPr>
        <w:t xml:space="preserve"> Опыт может быть использован учителями для формирования компетенций </w:t>
      </w:r>
      <w:r w:rsidR="00A3209E">
        <w:rPr>
          <w:rFonts w:ascii="Times New Roman" w:hAnsi="Times New Roman" w:cs="Times New Roman"/>
          <w:sz w:val="26"/>
          <w:szCs w:val="26"/>
          <w:lang w:val="en-US"/>
        </w:rPr>
        <w:t>XXI</w:t>
      </w:r>
      <w:r w:rsidR="00A3209E">
        <w:rPr>
          <w:rFonts w:ascii="Times New Roman" w:hAnsi="Times New Roman" w:cs="Times New Roman"/>
          <w:sz w:val="26"/>
          <w:szCs w:val="26"/>
        </w:rPr>
        <w:t xml:space="preserve"> века.</w:t>
      </w:r>
      <w:r w:rsidRPr="00913FB3">
        <w:rPr>
          <w:rFonts w:ascii="Times New Roman" w:hAnsi="Times New Roman" w:cs="Times New Roman"/>
          <w:sz w:val="26"/>
          <w:szCs w:val="26"/>
        </w:rPr>
        <w:t xml:space="preserve"> </w:t>
      </w:r>
    </w:p>
    <w:p w:rsidR="003330EA" w:rsidRPr="0025144D" w:rsidRDefault="003330EA" w:rsidP="00913FB3">
      <w:pPr>
        <w:pStyle w:val="font8"/>
        <w:tabs>
          <w:tab w:val="left" w:pos="567"/>
          <w:tab w:val="left" w:pos="993"/>
        </w:tabs>
        <w:spacing w:before="0" w:beforeAutospacing="0" w:after="0" w:afterAutospacing="0"/>
        <w:ind w:firstLine="709"/>
        <w:rPr>
          <w:b/>
        </w:rPr>
      </w:pPr>
      <w:r>
        <w:rPr>
          <w:b/>
          <w:sz w:val="26"/>
          <w:szCs w:val="26"/>
        </w:rPr>
        <w:t>Список литературы</w:t>
      </w:r>
    </w:p>
    <w:p w:rsidR="00DE637A" w:rsidRPr="0025144D" w:rsidRDefault="00DE637A" w:rsidP="00DE637A">
      <w:pPr>
        <w:pStyle w:val="a3"/>
        <w:numPr>
          <w:ilvl w:val="0"/>
          <w:numId w:val="8"/>
        </w:numPr>
        <w:tabs>
          <w:tab w:val="left" w:pos="284"/>
        </w:tabs>
        <w:spacing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25144D">
        <w:rPr>
          <w:rFonts w:ascii="Times New Roman" w:hAnsi="Times New Roman"/>
          <w:sz w:val="24"/>
          <w:szCs w:val="24"/>
        </w:rPr>
        <w:t>Активные методы обучения: рекомендации по разработке и применению: учеб.-метод.пособие/ Е.В. Зарукина, Н.А. Логвинова, М.М,Новик. СПб.: СПбГИЭУ, 2010. – 59 с.</w:t>
      </w:r>
    </w:p>
    <w:p w:rsidR="00DE637A" w:rsidRPr="0025144D" w:rsidRDefault="00DE637A" w:rsidP="00DE637A">
      <w:pPr>
        <w:pStyle w:val="a3"/>
        <w:numPr>
          <w:ilvl w:val="0"/>
          <w:numId w:val="8"/>
        </w:numPr>
        <w:tabs>
          <w:tab w:val="left" w:pos="284"/>
        </w:tabs>
        <w:spacing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25144D">
        <w:rPr>
          <w:rFonts w:ascii="Times New Roman" w:hAnsi="Times New Roman"/>
          <w:sz w:val="24"/>
          <w:szCs w:val="24"/>
        </w:rPr>
        <w:t>Блонский, П.П. Развитие мышления в подростковом возрасте // Возрастная и педагогическая психология: хрестоматия: учебное пособие для студентов высших учебных заведений / Сост. И.В. Дубровина, А.М. Прихожан, В.В. Зацепин. – М.: Издательский центр «Академия», 2008. – 368 с.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  <w:shd w:val="clear" w:color="auto" w:fill="FFFFFF"/>
        </w:rPr>
        <w:t>Вавилова, Л.Н., Панина, Г.С. Современные способы активизации обучения: Учеб. пособие для студ. высш. учеб. заведений / Т.С. Панина, Л.Н. Вавилова; Под ред. Т.С. Паниной. – М.: Изд. центр «Академия», 2006. – 176 с.</w:t>
      </w:r>
    </w:p>
    <w:p w:rsidR="008D1C54" w:rsidRDefault="00DE637A" w:rsidP="008D1C54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  <w:shd w:val="clear" w:color="auto" w:fill="FFFFFF"/>
        </w:rPr>
        <w:t>Власова, Т. А. Развитие критического мышления на уроках истории в старших классах // Преподавание истории и обществознания в школе. 2005. №3. - С. 44 - 48.</w:t>
      </w:r>
    </w:p>
    <w:p w:rsidR="008D1C54" w:rsidRPr="008D1C54" w:rsidRDefault="008D1C54" w:rsidP="008D1C54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8D1C54">
        <w:rPr>
          <w:rFonts w:ascii="Times New Roman" w:hAnsi="Times New Roman"/>
          <w:sz w:val="24"/>
          <w:szCs w:val="24"/>
          <w:shd w:val="clear" w:color="auto" w:fill="FFFFFF"/>
        </w:rPr>
        <w:t>Полат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Е.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“Метод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проектов: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типология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и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структура”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Лицейское</w:t>
      </w:r>
      <w:r w:rsidRPr="008D1C54">
        <w:rPr>
          <w:rFonts w:ascii="Times New Roman" w:hAnsi="Times New Roman"/>
          <w:sz w:val="24"/>
          <w:szCs w:val="24"/>
          <w:shd w:val="clear" w:color="auto" w:fill="FFFFFF"/>
        </w:rPr>
        <w:tab/>
        <w:t>и гимназическое образование” №9, 2002.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  <w:shd w:val="clear" w:color="auto" w:fill="FFFFFF"/>
        </w:rPr>
        <w:t xml:space="preserve">Историко-культурный стандарт [Электронный ресурс]. – https://histrf.ru/biblioteka/b/istoriko-kul-turnyi-standart, свободный. 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 xml:space="preserve">Кобьелл, К. Социальная компетентность в деловых отношениях / Элитариум -Центр дистанционного образования. </w:t>
      </w:r>
      <w:r w:rsidRPr="0025144D">
        <w:rPr>
          <w:rFonts w:ascii="Times New Roman" w:hAnsi="Times New Roman"/>
          <w:sz w:val="24"/>
          <w:szCs w:val="24"/>
          <w:shd w:val="clear" w:color="auto" w:fill="FFFFFF"/>
        </w:rPr>
        <w:t xml:space="preserve">[Электронный ресурс]. – </w:t>
      </w:r>
      <w:r w:rsidRPr="0025144D">
        <w:rPr>
          <w:rFonts w:ascii="Times New Roman" w:hAnsi="Times New Roman"/>
          <w:sz w:val="24"/>
          <w:szCs w:val="24"/>
        </w:rPr>
        <w:t xml:space="preserve">URL: </w:t>
      </w:r>
      <w:hyperlink r:id="rId10" w:history="1">
        <w:r w:rsidRPr="0025144D">
          <w:rPr>
            <w:rStyle w:val="af"/>
            <w:rFonts w:ascii="Times New Roman" w:hAnsi="Times New Roman"/>
            <w:sz w:val="24"/>
            <w:szCs w:val="24"/>
          </w:rPr>
          <w:t>http://www.elitarium.ru/2006/05/27/</w:t>
        </w:r>
      </w:hyperlink>
      <w:r w:rsidRPr="0025144D">
        <w:rPr>
          <w:rFonts w:ascii="Times New Roman" w:hAnsi="Times New Roman"/>
          <w:sz w:val="24"/>
          <w:szCs w:val="24"/>
        </w:rPr>
        <w:t>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>Компетенции «4К»: формирование и оценка на уроке: Практические рекомендации / авт.-сост. М. А. Пинская, А. М. Михайлова. — М.: Корпорация «Российский учебник», 2019. — 76 с.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>Лебедев, В.В. Структурирование компетенций – перспективное направление в решении проблем образования. // Школьные технологии. 2007 г. № 2. с. 97 – 103.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 xml:space="preserve">Лукина, А.К., Богданов, Р.В. Внеучебная деятельность в развитии социальной компетентности будущего социального педагога. </w:t>
      </w:r>
      <w:r w:rsidRPr="0025144D">
        <w:rPr>
          <w:rFonts w:ascii="Times New Roman" w:hAnsi="Times New Roman"/>
          <w:sz w:val="24"/>
          <w:szCs w:val="24"/>
          <w:shd w:val="clear" w:color="auto" w:fill="FFFFFF"/>
        </w:rPr>
        <w:t xml:space="preserve">[Электронный ресурс]. – </w:t>
      </w:r>
      <w:r w:rsidRPr="0025144D">
        <w:rPr>
          <w:rFonts w:ascii="Times New Roman" w:hAnsi="Times New Roman"/>
          <w:sz w:val="24"/>
          <w:szCs w:val="24"/>
        </w:rPr>
        <w:t>URL: http://sociosphera. ucoz.ru/index/arkhiv_k_5_9_10/0-28.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851"/>
          <w:tab w:val="left" w:pos="993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Мединцева, И. П. Компетентностный подход в образовании [Текст] // Педагогическое мастерство: материалы II Междунар. науч. конф. (г. Москва, декабрь 2012 г.). — М.: Буки-Веди, 2012. </w:t>
      </w:r>
      <w:r w:rsidRPr="0025144D">
        <w:rPr>
          <w:rFonts w:ascii="Times New Roman" w:hAnsi="Times New Roman"/>
          <w:sz w:val="24"/>
          <w:szCs w:val="24"/>
          <w:shd w:val="clear" w:color="auto" w:fill="FFFFFF"/>
        </w:rPr>
        <w:t xml:space="preserve">[Электронный ресурс]. – </w:t>
      </w:r>
      <w:r w:rsidRPr="0025144D">
        <w:rPr>
          <w:rFonts w:ascii="Times New Roman" w:hAnsi="Times New Roman"/>
          <w:bCs/>
          <w:sz w:val="24"/>
          <w:szCs w:val="24"/>
          <w:shd w:val="clear" w:color="auto" w:fill="FFFFFF"/>
        </w:rPr>
        <w:t>URL https://moluch.ru/conf/ped/archive/65/3148/ (дата обращения: 10.12.2018).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 xml:space="preserve">Осмоловская, И.М.  Ключевые компетенции в образовании: их смысл, значение и способы формирования. // Директор школы. 2006 г. № 8, с. 64-69. 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  <w:shd w:val="clear" w:color="auto" w:fill="FFFFFF"/>
        </w:rPr>
        <w:t>Поппер, К. Открытое общество и его враги. – М., 1992.</w:t>
      </w:r>
    </w:p>
    <w:p w:rsidR="00DE637A" w:rsidRPr="0025144D" w:rsidRDefault="00DE637A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>Ярулов, А.А. Познавательная компетентность школьников // Школьные технологии. – 2004 –№2 –С.43 – 84. – 2,6 п.л.</w:t>
      </w:r>
      <w:r w:rsidRPr="0025144D">
        <w:rPr>
          <w:rFonts w:ascii="Times New Roman" w:hAnsi="Times New Roman"/>
          <w:sz w:val="24"/>
          <w:szCs w:val="24"/>
          <w:shd w:val="clear" w:color="auto" w:fill="FFFFFF"/>
        </w:rPr>
        <w:t xml:space="preserve"> [Электронный ресурс]. – </w:t>
      </w:r>
      <w:r w:rsidRPr="0025144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http://gopsy.ru/lichnost/chto-takoe-kreativnost.html. </w:t>
      </w:r>
    </w:p>
    <w:p w:rsidR="00DE637A" w:rsidRPr="00481C35" w:rsidRDefault="00DE637A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25144D">
        <w:rPr>
          <w:rFonts w:ascii="Times New Roman" w:hAnsi="Times New Roman"/>
          <w:sz w:val="24"/>
          <w:szCs w:val="24"/>
        </w:rPr>
        <w:t>Ясюкова, Л.А. Диагностический комплекс «Прогноз и профилактика проблем обучения в школе» / Л.А. Ясюкова. – М.: Иматон, 2006. – Ч. 1. – 163 с. – Ч. 2. – 195 с.</w:t>
      </w:r>
    </w:p>
    <w:p w:rsidR="00481C35" w:rsidRPr="00481C35" w:rsidRDefault="00481C35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</w:rPr>
      </w:pPr>
      <w:r w:rsidRPr="00481C35">
        <w:rPr>
          <w:rFonts w:ascii="Times New Roman" w:hAnsi="Times New Roman" w:cs="Times New Roman"/>
          <w:iCs/>
          <w:w w:val="107"/>
          <w:sz w:val="26"/>
          <w:szCs w:val="26"/>
          <w:lang w:val="en-US"/>
        </w:rPr>
        <w:t>B</w:t>
      </w:r>
      <w:r w:rsidRPr="00481C35">
        <w:rPr>
          <w:rFonts w:ascii="Times New Roman" w:hAnsi="Times New Roman" w:cs="Times New Roman"/>
          <w:iCs/>
          <w:sz w:val="26"/>
          <w:szCs w:val="26"/>
          <w:lang w:val="en-US"/>
        </w:rPr>
        <w:t>i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n</w:t>
      </w:r>
      <w:r w:rsidRPr="00481C35">
        <w:rPr>
          <w:rFonts w:ascii="Times New Roman" w:hAnsi="Times New Roman" w:cs="Times New Roman"/>
          <w:iCs/>
          <w:w w:val="106"/>
          <w:sz w:val="26"/>
          <w:szCs w:val="26"/>
          <w:lang w:val="en-US"/>
        </w:rPr>
        <w:t>k</w:t>
      </w:r>
      <w:r w:rsidRPr="00481C35">
        <w:rPr>
          <w:rFonts w:ascii="Times New Roman" w:hAnsi="Times New Roman" w:cs="Times New Roman"/>
          <w:iCs/>
          <w:w w:val="97"/>
          <w:sz w:val="26"/>
          <w:szCs w:val="26"/>
          <w:lang w:val="en-US"/>
        </w:rPr>
        <w:t>l</w:t>
      </w:r>
      <w:r w:rsidRPr="00481C35">
        <w:rPr>
          <w:rFonts w:ascii="Times New Roman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iCs/>
          <w:spacing w:val="-1"/>
          <w:w w:val="111"/>
          <w:sz w:val="26"/>
          <w:szCs w:val="26"/>
          <w:lang w:val="en-US"/>
        </w:rPr>
        <w:t>y</w:t>
      </w:r>
      <w:r w:rsidRPr="00481C35">
        <w:rPr>
          <w:rFonts w:ascii="Times New Roman" w:hAnsi="Times New Roman" w:cs="Times New Roman"/>
          <w:spacing w:val="12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3"/>
          <w:w w:val="110"/>
          <w:sz w:val="26"/>
          <w:szCs w:val="26"/>
          <w:lang w:val="en-US"/>
        </w:rPr>
        <w:t>M</w:t>
      </w:r>
      <w:r w:rsidRPr="00481C35">
        <w:rPr>
          <w:rFonts w:ascii="Times New Roman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hAnsi="Times New Roman" w:cs="Times New Roman"/>
          <w:spacing w:val="12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w w:val="104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iCs/>
          <w:spacing w:val="-1"/>
          <w:w w:val="103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iCs/>
          <w:spacing w:val="-3"/>
          <w:w w:val="108"/>
          <w:sz w:val="26"/>
          <w:szCs w:val="26"/>
          <w:lang w:val="en-US"/>
        </w:rPr>
        <w:t>s</w:t>
      </w:r>
      <w:r w:rsidRPr="00481C35">
        <w:rPr>
          <w:rFonts w:ascii="Times New Roman" w:hAnsi="Times New Roman" w:cs="Times New Roman"/>
          <w:iCs/>
          <w:spacing w:val="-5"/>
          <w:w w:val="105"/>
          <w:sz w:val="26"/>
          <w:szCs w:val="26"/>
          <w:lang w:val="en-US"/>
        </w:rPr>
        <w:t>t</w:t>
      </w:r>
      <w:r w:rsidRPr="00481C35">
        <w:rPr>
          <w:rFonts w:ascii="Times New Roman" w:hAnsi="Times New Roman" w:cs="Times New Roman"/>
          <w:iCs/>
          <w:w w:val="101"/>
          <w:sz w:val="26"/>
          <w:szCs w:val="26"/>
          <w:lang w:val="en-US"/>
        </w:rPr>
        <w:t>a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d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3"/>
          <w:w w:val="114"/>
          <w:sz w:val="26"/>
          <w:szCs w:val="26"/>
          <w:lang w:val="en-US"/>
        </w:rPr>
        <w:t>O</w:t>
      </w:r>
      <w:r w:rsidRPr="00481C35">
        <w:rPr>
          <w:rFonts w:ascii="Times New Roman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w w:val="112"/>
          <w:sz w:val="26"/>
          <w:szCs w:val="26"/>
          <w:lang w:val="en-US"/>
        </w:rPr>
        <w:t>H</w:t>
      </w:r>
      <w:r w:rsidRPr="00481C35">
        <w:rPr>
          <w:rFonts w:ascii="Times New Roman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iCs/>
          <w:w w:val="103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iCs/>
          <w:w w:val="108"/>
          <w:sz w:val="26"/>
          <w:szCs w:val="26"/>
          <w:lang w:val="en-US"/>
        </w:rPr>
        <w:t>m</w:t>
      </w:r>
      <w:r w:rsidRPr="00481C35">
        <w:rPr>
          <w:rFonts w:ascii="Times New Roman" w:hAnsi="Times New Roman" w:cs="Times New Roman"/>
          <w:iCs/>
          <w:w w:val="101"/>
          <w:sz w:val="26"/>
          <w:szCs w:val="26"/>
          <w:lang w:val="en-US"/>
        </w:rPr>
        <w:t>a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n</w:t>
      </w:r>
      <w:r w:rsidRPr="00481C35">
        <w:rPr>
          <w:rFonts w:ascii="Times New Roman" w:hAnsi="Times New Roman" w:cs="Times New Roman"/>
          <w:spacing w:val="12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4"/>
          <w:w w:val="110"/>
          <w:sz w:val="26"/>
          <w:szCs w:val="26"/>
          <w:lang w:val="en-US"/>
        </w:rPr>
        <w:t>J</w:t>
      </w:r>
      <w:r w:rsidRPr="00481C35">
        <w:rPr>
          <w:rFonts w:ascii="Times New Roman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5"/>
          <w:sz w:val="26"/>
          <w:szCs w:val="26"/>
          <w:lang w:val="en-US"/>
        </w:rPr>
        <w:t>,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-8"/>
          <w:w w:val="111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iCs/>
          <w:spacing w:val="1"/>
          <w:w w:val="101"/>
          <w:sz w:val="26"/>
          <w:szCs w:val="26"/>
          <w:lang w:val="en-US"/>
        </w:rPr>
        <w:t>a</w:t>
      </w:r>
      <w:r w:rsidRPr="00481C35">
        <w:rPr>
          <w:rFonts w:ascii="Times New Roman" w:hAnsi="Times New Roman" w:cs="Times New Roman"/>
          <w:iCs/>
          <w:spacing w:val="3"/>
          <w:sz w:val="26"/>
          <w:szCs w:val="26"/>
          <w:lang w:val="en-US"/>
        </w:rPr>
        <w:t>iz</w:t>
      </w:r>
      <w:r w:rsidRPr="00481C35">
        <w:rPr>
          <w:rFonts w:ascii="Times New Roman" w:hAnsi="Times New Roman" w:cs="Times New Roman"/>
          <w:iCs/>
          <w:spacing w:val="3"/>
          <w:w w:val="107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iCs/>
          <w:spacing w:val="2"/>
          <w:w w:val="110"/>
          <w:sz w:val="26"/>
          <w:szCs w:val="26"/>
          <w:lang w:val="en-US"/>
        </w:rPr>
        <w:t>n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3"/>
          <w:w w:val="110"/>
          <w:sz w:val="26"/>
          <w:szCs w:val="26"/>
          <w:lang w:val="en-US"/>
        </w:rPr>
        <w:t>S</w:t>
      </w:r>
      <w:r w:rsidRPr="00481C35">
        <w:rPr>
          <w:rFonts w:ascii="Times New Roman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w w:val="111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iCs/>
          <w:sz w:val="26"/>
          <w:szCs w:val="26"/>
          <w:lang w:val="en-US"/>
        </w:rPr>
        <w:t>i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p</w:t>
      </w:r>
      <w:r w:rsidRPr="00481C35">
        <w:rPr>
          <w:rFonts w:ascii="Times New Roman" w:hAnsi="Times New Roman" w:cs="Times New Roman"/>
          <w:iCs/>
          <w:w w:val="97"/>
          <w:sz w:val="26"/>
          <w:szCs w:val="26"/>
          <w:lang w:val="en-US"/>
        </w:rPr>
        <w:t>l</w:t>
      </w:r>
      <w:r w:rsidRPr="00481C35">
        <w:rPr>
          <w:rFonts w:ascii="Times New Roman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iCs/>
          <w:w w:val="111"/>
          <w:sz w:val="26"/>
          <w:szCs w:val="26"/>
          <w:lang w:val="en-US"/>
        </w:rPr>
        <w:t>y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3"/>
          <w:w w:val="110"/>
          <w:sz w:val="26"/>
          <w:szCs w:val="26"/>
          <w:lang w:val="en-US"/>
        </w:rPr>
        <w:t>M</w:t>
      </w:r>
      <w:r w:rsidRPr="00481C35">
        <w:rPr>
          <w:rFonts w:ascii="Times New Roman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spacing w:val="-7"/>
          <w:w w:val="111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iCs/>
          <w:w w:val="108"/>
          <w:sz w:val="26"/>
          <w:szCs w:val="26"/>
          <w:lang w:val="en-US"/>
        </w:rPr>
        <w:t>um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b</w:t>
      </w:r>
      <w:r w:rsidRPr="00481C35">
        <w:rPr>
          <w:rFonts w:ascii="Times New Roman" w:hAnsi="Times New Roman" w:cs="Times New Roman"/>
          <w:iCs/>
          <w:w w:val="97"/>
          <w:sz w:val="26"/>
          <w:szCs w:val="26"/>
          <w:lang w:val="en-US"/>
        </w:rPr>
        <w:t>l</w:t>
      </w:r>
      <w:r w:rsidRPr="00481C35">
        <w:rPr>
          <w:rFonts w:ascii="Times New Roman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iCs/>
          <w:w w:val="110"/>
          <w:sz w:val="26"/>
          <w:szCs w:val="26"/>
          <w:lang w:val="en-US"/>
        </w:rPr>
        <w:t>M</w:t>
      </w:r>
      <w:r w:rsidRPr="00481C35">
        <w:rPr>
          <w:rFonts w:ascii="Times New Roman" w:hAnsi="Times New Roman" w:cs="Times New Roman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12"/>
          <w:sz w:val="26"/>
          <w:szCs w:val="26"/>
          <w:lang w:val="en-US"/>
        </w:rPr>
        <w:t xml:space="preserve"> </w:t>
      </w:r>
      <w:r w:rsidRPr="00DE637A">
        <w:rPr>
          <w:rFonts w:ascii="Times New Roman" w:hAnsi="Times New Roman" w:cs="Times New Roman"/>
          <w:w w:val="112"/>
          <w:sz w:val="26"/>
          <w:szCs w:val="26"/>
          <w:lang w:val="en-US"/>
        </w:rPr>
        <w:t>D</w:t>
      </w:r>
      <w:r w:rsidRPr="00DE637A">
        <w:rPr>
          <w:rFonts w:ascii="Times New Roman" w:hAnsi="Times New Roman" w:cs="Times New Roman"/>
          <w:spacing w:val="-7"/>
          <w:w w:val="101"/>
          <w:sz w:val="26"/>
          <w:szCs w:val="26"/>
          <w:lang w:val="en-US"/>
        </w:rPr>
        <w:t>r</w:t>
      </w:r>
      <w:r w:rsidRPr="00DE637A">
        <w:rPr>
          <w:rFonts w:ascii="Times New Roman" w:hAnsi="Times New Roman" w:cs="Times New Roman"/>
          <w:spacing w:val="-4"/>
          <w:w w:val="108"/>
          <w:sz w:val="26"/>
          <w:szCs w:val="26"/>
          <w:lang w:val="en-US"/>
        </w:rPr>
        <w:t>a</w:t>
      </w:r>
      <w:r w:rsidRPr="00DE637A">
        <w:rPr>
          <w:rFonts w:ascii="Times New Roman" w:hAnsi="Times New Roman" w:cs="Times New Roman"/>
          <w:w w:val="111"/>
          <w:sz w:val="26"/>
          <w:szCs w:val="26"/>
          <w:lang w:val="en-US"/>
        </w:rPr>
        <w:t>f</w:t>
      </w:r>
      <w:r w:rsidRPr="00DE637A">
        <w:rPr>
          <w:rFonts w:ascii="Times New Roman" w:hAnsi="Times New Roman" w:cs="Times New Roman"/>
          <w:sz w:val="26"/>
          <w:szCs w:val="26"/>
          <w:lang w:val="en-US"/>
        </w:rPr>
        <w:t>t</w:t>
      </w:r>
      <w:r w:rsidRPr="00481C35">
        <w:rPr>
          <w:rFonts w:ascii="Times New Roman" w:hAnsi="Times New Roman" w:cs="Times New Roman"/>
          <w:spacing w:val="12"/>
          <w:sz w:val="26"/>
          <w:szCs w:val="26"/>
          <w:lang w:val="en-US"/>
        </w:rPr>
        <w:t xml:space="preserve"> </w:t>
      </w:r>
      <w:r w:rsidRPr="00DE637A">
        <w:rPr>
          <w:rFonts w:ascii="Times New Roman" w:hAnsi="Times New Roman" w:cs="Times New Roman"/>
          <w:w w:val="109"/>
          <w:sz w:val="26"/>
          <w:szCs w:val="26"/>
          <w:lang w:val="en-US"/>
        </w:rPr>
        <w:t>W</w:t>
      </w:r>
      <w:r w:rsidRPr="00DE637A">
        <w:rPr>
          <w:rFonts w:ascii="Times New Roman" w:hAnsi="Times New Roman" w:cs="Times New Roman"/>
          <w:w w:val="107"/>
          <w:sz w:val="26"/>
          <w:szCs w:val="26"/>
          <w:lang w:val="en-US"/>
        </w:rPr>
        <w:t>h</w:t>
      </w:r>
      <w:r w:rsidRPr="00DE637A">
        <w:rPr>
          <w:rFonts w:ascii="Times New Roman" w:hAnsi="Times New Roman" w:cs="Times New Roman"/>
          <w:sz w:val="26"/>
          <w:szCs w:val="26"/>
          <w:lang w:val="en-US"/>
        </w:rPr>
        <w:t>i</w:t>
      </w:r>
      <w:r w:rsidRPr="00DE637A">
        <w:rPr>
          <w:rFonts w:ascii="Times New Roman" w:hAnsi="Times New Roman" w:cs="Times New Roman"/>
          <w:spacing w:val="-1"/>
          <w:sz w:val="26"/>
          <w:szCs w:val="26"/>
          <w:lang w:val="en-US"/>
        </w:rPr>
        <w:t>t</w:t>
      </w:r>
      <w:r w:rsidRPr="00DE637A">
        <w:rPr>
          <w:rFonts w:ascii="Times New Roman" w:hAnsi="Times New Roman" w:cs="Times New Roman"/>
          <w:w w:val="102"/>
          <w:sz w:val="26"/>
          <w:szCs w:val="26"/>
          <w:lang w:val="en-US"/>
        </w:rPr>
        <w:t>e</w:t>
      </w:r>
      <w:r w:rsidRPr="00481C35">
        <w:rPr>
          <w:rFonts w:ascii="Times New Roman" w:hAnsi="Times New Roman" w:cs="Times New Roman"/>
          <w:spacing w:val="13"/>
          <w:sz w:val="26"/>
          <w:szCs w:val="26"/>
          <w:lang w:val="en-US"/>
        </w:rPr>
        <w:t xml:space="preserve"> </w:t>
      </w:r>
      <w:r w:rsidRPr="00DE637A">
        <w:rPr>
          <w:rFonts w:ascii="Times New Roman" w:hAnsi="Times New Roman" w:cs="Times New Roman"/>
          <w:spacing w:val="-15"/>
          <w:w w:val="103"/>
          <w:sz w:val="26"/>
          <w:szCs w:val="26"/>
          <w:lang w:val="en-US"/>
        </w:rPr>
        <w:t>P</w:t>
      </w:r>
      <w:r w:rsidRPr="00DE637A">
        <w:rPr>
          <w:rFonts w:ascii="Times New Roman" w:hAnsi="Times New Roman" w:cs="Times New Roman"/>
          <w:w w:val="108"/>
          <w:sz w:val="26"/>
          <w:szCs w:val="26"/>
          <w:lang w:val="en-US"/>
        </w:rPr>
        <w:t>ap</w:t>
      </w:r>
      <w:r w:rsidRPr="00DE637A">
        <w:rPr>
          <w:rFonts w:ascii="Times New Roman" w:hAnsi="Times New Roman" w:cs="Times New Roman"/>
          <w:w w:val="102"/>
          <w:sz w:val="26"/>
          <w:szCs w:val="26"/>
          <w:lang w:val="en-US"/>
        </w:rPr>
        <w:t>e</w:t>
      </w:r>
      <w:r w:rsidRPr="00DE637A">
        <w:rPr>
          <w:rFonts w:ascii="Times New Roman" w:hAnsi="Times New Roman" w:cs="Times New Roman"/>
          <w:w w:val="101"/>
          <w:sz w:val="26"/>
          <w:szCs w:val="26"/>
          <w:lang w:val="en-US"/>
        </w:rPr>
        <w:t>r</w:t>
      </w:r>
      <w:r w:rsidRPr="00481C35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Pr="00481C35">
        <w:rPr>
          <w:rFonts w:ascii="Times New Roman" w:hAnsi="Times New Roman" w:cs="Times New Roman"/>
          <w:spacing w:val="10"/>
          <w:sz w:val="26"/>
          <w:szCs w:val="26"/>
          <w:lang w:val="en-US"/>
        </w:rPr>
        <w:t>1</w:t>
      </w:r>
      <w:r w:rsidRPr="00481C35">
        <w:rPr>
          <w:rFonts w:ascii="Times New Roman" w:hAnsi="Times New Roman" w:cs="Times New Roman"/>
          <w:spacing w:val="10"/>
          <w:w w:val="112"/>
          <w:sz w:val="26"/>
          <w:szCs w:val="26"/>
          <w:lang w:val="en-US"/>
        </w:rPr>
        <w:t>.</w:t>
      </w:r>
      <w:r w:rsidRPr="00481C35">
        <w:rPr>
          <w:rFonts w:ascii="Times New Roman" w:hAnsi="Times New Roman" w:cs="Times New Roman"/>
          <w:spacing w:val="6"/>
          <w:sz w:val="26"/>
          <w:szCs w:val="26"/>
          <w:lang w:val="en-US"/>
        </w:rPr>
        <w:t xml:space="preserve"> </w:t>
      </w:r>
      <w:r w:rsidRPr="00DE637A">
        <w:rPr>
          <w:rFonts w:ascii="Times New Roman" w:hAnsi="Times New Roman" w:cs="Times New Roman"/>
          <w:spacing w:val="4"/>
          <w:w w:val="112"/>
          <w:sz w:val="26"/>
          <w:szCs w:val="26"/>
          <w:lang w:val="en-US"/>
        </w:rPr>
        <w:t>D</w:t>
      </w:r>
      <w:r w:rsidRPr="00DE637A">
        <w:rPr>
          <w:rFonts w:ascii="Times New Roman" w:hAnsi="Times New Roman" w:cs="Times New Roman"/>
          <w:spacing w:val="5"/>
          <w:w w:val="102"/>
          <w:sz w:val="26"/>
          <w:szCs w:val="26"/>
          <w:lang w:val="en-US"/>
        </w:rPr>
        <w:t>e</w:t>
      </w:r>
      <w:r w:rsidRPr="00DE637A">
        <w:rPr>
          <w:rFonts w:ascii="Times New Roman" w:hAnsi="Times New Roman" w:cs="Times New Roman"/>
          <w:spacing w:val="4"/>
          <w:w w:val="109"/>
          <w:sz w:val="26"/>
          <w:szCs w:val="26"/>
          <w:lang w:val="en-US"/>
        </w:rPr>
        <w:t>f</w:t>
      </w:r>
      <w:r w:rsidRPr="00DE637A">
        <w:rPr>
          <w:rFonts w:ascii="Times New Roman" w:hAnsi="Times New Roman" w:cs="Times New Roman"/>
          <w:spacing w:val="5"/>
          <w:sz w:val="26"/>
          <w:szCs w:val="26"/>
          <w:lang w:val="en-US"/>
        </w:rPr>
        <w:t>i</w:t>
      </w:r>
      <w:r w:rsidRPr="00DE637A">
        <w:rPr>
          <w:rFonts w:ascii="Times New Roman" w:hAnsi="Times New Roman" w:cs="Times New Roman"/>
          <w:spacing w:val="5"/>
          <w:w w:val="108"/>
          <w:sz w:val="26"/>
          <w:szCs w:val="26"/>
          <w:lang w:val="en-US"/>
        </w:rPr>
        <w:t>n</w:t>
      </w:r>
      <w:r w:rsidRPr="00DE637A">
        <w:rPr>
          <w:rFonts w:ascii="Times New Roman" w:hAnsi="Times New Roman" w:cs="Times New Roman"/>
          <w:spacing w:val="4"/>
          <w:sz w:val="26"/>
          <w:szCs w:val="26"/>
          <w:lang w:val="en-US"/>
        </w:rPr>
        <w:t>i</w:t>
      </w:r>
      <w:r w:rsidRPr="00DE637A">
        <w:rPr>
          <w:rFonts w:ascii="Times New Roman" w:hAnsi="Times New Roman" w:cs="Times New Roman"/>
          <w:spacing w:val="5"/>
          <w:w w:val="108"/>
          <w:sz w:val="26"/>
          <w:szCs w:val="26"/>
          <w:lang w:val="en-US"/>
        </w:rPr>
        <w:t>n</w:t>
      </w:r>
      <w:r w:rsidRPr="00DE637A">
        <w:rPr>
          <w:rFonts w:ascii="Times New Roman" w:hAnsi="Times New Roman" w:cs="Times New Roman"/>
          <w:spacing w:val="5"/>
          <w:sz w:val="26"/>
          <w:szCs w:val="26"/>
          <w:lang w:val="en-US"/>
        </w:rPr>
        <w:t>g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-8"/>
          <w:sz w:val="26"/>
          <w:szCs w:val="26"/>
        </w:rPr>
        <w:t>2</w:t>
      </w:r>
      <w:r w:rsidRPr="00DE637A">
        <w:rPr>
          <w:rFonts w:ascii="Times New Roman" w:hAnsi="Times New Roman" w:cs="Times New Roman"/>
          <w:spacing w:val="10"/>
          <w:sz w:val="26"/>
          <w:szCs w:val="26"/>
        </w:rPr>
        <w:t>1</w:t>
      </w:r>
      <w:r w:rsidRPr="00DE637A">
        <w:rPr>
          <w:rFonts w:ascii="Times New Roman" w:hAnsi="Times New Roman" w:cs="Times New Roman"/>
          <w:spacing w:val="7"/>
          <w:w w:val="107"/>
          <w:sz w:val="26"/>
          <w:szCs w:val="26"/>
          <w:lang w:val="en-US"/>
        </w:rPr>
        <w:t>s</w:t>
      </w:r>
      <w:r w:rsidRPr="00DE637A">
        <w:rPr>
          <w:rFonts w:ascii="Times New Roman" w:hAnsi="Times New Roman" w:cs="Times New Roman"/>
          <w:spacing w:val="10"/>
          <w:sz w:val="26"/>
          <w:szCs w:val="26"/>
          <w:lang w:val="en-US"/>
        </w:rPr>
        <w:t>t</w:t>
      </w:r>
      <w:r w:rsidRPr="00DE637A">
        <w:rPr>
          <w:rFonts w:ascii="Times New Roman" w:hAnsi="Times New Roman" w:cs="Times New Roman"/>
          <w:spacing w:val="4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9"/>
          <w:sz w:val="26"/>
          <w:szCs w:val="26"/>
          <w:lang w:val="en-US"/>
        </w:rPr>
        <w:t>c</w:t>
      </w:r>
      <w:r w:rsidRPr="00DE637A">
        <w:rPr>
          <w:rFonts w:ascii="Times New Roman" w:hAnsi="Times New Roman" w:cs="Times New Roman"/>
          <w:w w:val="102"/>
          <w:sz w:val="26"/>
          <w:szCs w:val="26"/>
          <w:lang w:val="en-US"/>
        </w:rPr>
        <w:t>e</w:t>
      </w:r>
      <w:r w:rsidRPr="00DE637A">
        <w:rPr>
          <w:rFonts w:ascii="Times New Roman" w:hAnsi="Times New Roman" w:cs="Times New Roman"/>
          <w:w w:val="108"/>
          <w:sz w:val="26"/>
          <w:szCs w:val="26"/>
          <w:lang w:val="en-US"/>
        </w:rPr>
        <w:t>n</w:t>
      </w:r>
      <w:r w:rsidRPr="00DE637A">
        <w:rPr>
          <w:rFonts w:ascii="Times New Roman" w:hAnsi="Times New Roman" w:cs="Times New Roman"/>
          <w:sz w:val="26"/>
          <w:szCs w:val="26"/>
          <w:lang w:val="en-US"/>
        </w:rPr>
        <w:t>t</w:t>
      </w:r>
      <w:r w:rsidRPr="00DE637A">
        <w:rPr>
          <w:rFonts w:ascii="Times New Roman" w:hAnsi="Times New Roman" w:cs="Times New Roman"/>
          <w:w w:val="106"/>
          <w:sz w:val="26"/>
          <w:szCs w:val="26"/>
          <w:lang w:val="en-US"/>
        </w:rPr>
        <w:t>u</w:t>
      </w:r>
      <w:r w:rsidRPr="00DE637A">
        <w:rPr>
          <w:rFonts w:ascii="Times New Roman" w:hAnsi="Times New Roman" w:cs="Times New Roman"/>
          <w:spacing w:val="-3"/>
          <w:w w:val="101"/>
          <w:sz w:val="26"/>
          <w:szCs w:val="26"/>
          <w:lang w:val="en-US"/>
        </w:rPr>
        <w:t>r</w:t>
      </w:r>
      <w:r w:rsidRPr="00DE637A">
        <w:rPr>
          <w:rFonts w:ascii="Times New Roman" w:hAnsi="Times New Roman" w:cs="Times New Roman"/>
          <w:w w:val="108"/>
          <w:sz w:val="26"/>
          <w:szCs w:val="26"/>
          <w:lang w:val="en-US"/>
        </w:rPr>
        <w:t>y</w:t>
      </w:r>
      <w:r w:rsidRPr="00DE637A">
        <w:rPr>
          <w:rFonts w:ascii="Times New Roman" w:hAnsi="Times New Roman" w:cs="Times New Roman"/>
          <w:spacing w:val="5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107"/>
          <w:sz w:val="26"/>
          <w:szCs w:val="26"/>
          <w:lang w:val="en-US"/>
        </w:rPr>
        <w:t>s</w:t>
      </w:r>
      <w:r w:rsidRPr="00DE637A">
        <w:rPr>
          <w:rFonts w:ascii="Times New Roman" w:hAnsi="Times New Roman" w:cs="Times New Roman"/>
          <w:w w:val="112"/>
          <w:sz w:val="26"/>
          <w:szCs w:val="26"/>
          <w:lang w:val="en-US"/>
        </w:rPr>
        <w:t>k</w:t>
      </w:r>
      <w:r w:rsidRPr="00DE637A">
        <w:rPr>
          <w:rFonts w:ascii="Times New Roman" w:hAnsi="Times New Roman" w:cs="Times New Roman"/>
          <w:sz w:val="26"/>
          <w:szCs w:val="26"/>
          <w:lang w:val="en-US"/>
        </w:rPr>
        <w:t>i</w:t>
      </w:r>
      <w:r w:rsidRPr="00DE637A">
        <w:rPr>
          <w:rFonts w:ascii="Times New Roman" w:hAnsi="Times New Roman" w:cs="Times New Roman"/>
          <w:w w:val="97"/>
          <w:sz w:val="26"/>
          <w:szCs w:val="26"/>
          <w:lang w:val="en-US"/>
        </w:rPr>
        <w:t>ll</w:t>
      </w:r>
      <w:r w:rsidRPr="00DE637A">
        <w:rPr>
          <w:rFonts w:ascii="Times New Roman" w:hAnsi="Times New Roman" w:cs="Times New Roman"/>
          <w:w w:val="107"/>
          <w:sz w:val="26"/>
          <w:szCs w:val="26"/>
          <w:lang w:val="en-US"/>
        </w:rPr>
        <w:t>s</w:t>
      </w:r>
      <w:r w:rsidRPr="00DE637A">
        <w:rPr>
          <w:rFonts w:ascii="Times New Roman" w:hAnsi="Times New Roman" w:cs="Times New Roman"/>
          <w:w w:val="112"/>
          <w:sz w:val="26"/>
          <w:szCs w:val="26"/>
        </w:rPr>
        <w:t>.</w:t>
      </w:r>
      <w:r w:rsidRPr="00DE637A">
        <w:rPr>
          <w:rFonts w:ascii="Times New Roman" w:hAnsi="Times New Roman" w:cs="Times New Roman"/>
          <w:spacing w:val="6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w w:val="84"/>
          <w:sz w:val="26"/>
          <w:szCs w:val="26"/>
        </w:rPr>
        <w:t>—</w:t>
      </w:r>
      <w:r w:rsidRPr="00DE637A">
        <w:rPr>
          <w:rFonts w:ascii="Times New Roman" w:hAnsi="Times New Roman" w:cs="Times New Roman"/>
          <w:spacing w:val="5"/>
          <w:sz w:val="26"/>
          <w:szCs w:val="26"/>
        </w:rPr>
        <w:t xml:space="preserve"> </w:t>
      </w:r>
      <w:r w:rsidRPr="00DE637A">
        <w:rPr>
          <w:rFonts w:ascii="Times New Roman" w:hAnsi="Times New Roman" w:cs="Times New Roman"/>
          <w:spacing w:val="16"/>
          <w:sz w:val="26"/>
          <w:szCs w:val="26"/>
        </w:rPr>
        <w:t>2010</w:t>
      </w:r>
    </w:p>
    <w:p w:rsidR="00481C35" w:rsidRPr="00481C35" w:rsidRDefault="00481C35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  <w:lang w:val="en-US"/>
        </w:rPr>
      </w:pPr>
      <w:r w:rsidRPr="00DE637A">
        <w:rPr>
          <w:rFonts w:ascii="Times New Roman" w:hAnsi="Times New Roman" w:cs="Times New Roman"/>
          <w:sz w:val="26"/>
          <w:szCs w:val="26"/>
          <w:lang w:val="en-US"/>
        </w:rPr>
        <w:t>Common European Framework of Reference for Languages: Learning, Teaching, Assessment. — Cambridge University Press, 2001</w:t>
      </w:r>
    </w:p>
    <w:p w:rsidR="00481C35" w:rsidRPr="00481C35" w:rsidRDefault="00481C35" w:rsidP="00DE637A">
      <w:pPr>
        <w:numPr>
          <w:ilvl w:val="0"/>
          <w:numId w:val="8"/>
        </w:numPr>
        <w:tabs>
          <w:tab w:val="left" w:pos="284"/>
          <w:tab w:val="left" w:pos="567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  <w:lang w:val="en-US"/>
        </w:rPr>
      </w:pPr>
      <w:r w:rsidRPr="00481C35">
        <w:rPr>
          <w:rFonts w:ascii="Times New Roman" w:eastAsia="Calibri" w:hAnsi="Times New Roman" w:cs="Times New Roman"/>
          <w:iCs/>
          <w:spacing w:val="-18"/>
          <w:w w:val="112"/>
          <w:sz w:val="26"/>
          <w:szCs w:val="26"/>
          <w:lang w:val="en-US"/>
        </w:rPr>
        <w:lastRenderedPageBreak/>
        <w:t>L</w:t>
      </w:r>
      <w:r w:rsidRPr="00481C35">
        <w:rPr>
          <w:rFonts w:ascii="Times New Roman" w:eastAsia="Calibri" w:hAnsi="Times New Roman" w:cs="Times New Roman"/>
          <w:iCs/>
          <w:w w:val="108"/>
          <w:sz w:val="26"/>
          <w:szCs w:val="26"/>
          <w:lang w:val="en-US"/>
        </w:rPr>
        <w:t>u</w:t>
      </w:r>
      <w:r w:rsidRPr="00481C35">
        <w:rPr>
          <w:rFonts w:ascii="Times New Roman" w:eastAsia="Calibri" w:hAnsi="Times New Roman" w:cs="Times New Roman"/>
          <w:iCs/>
          <w:spacing w:val="-1"/>
          <w:w w:val="112"/>
          <w:sz w:val="26"/>
          <w:szCs w:val="26"/>
          <w:lang w:val="en-US"/>
        </w:rPr>
        <w:t>c</w:t>
      </w:r>
      <w:r w:rsidRPr="00481C35">
        <w:rPr>
          <w:rFonts w:ascii="Times New Roman" w:eastAsia="Calibri" w:hAnsi="Times New Roman" w:cs="Times New Roman"/>
          <w:iCs/>
          <w:w w:val="101"/>
          <w:sz w:val="26"/>
          <w:szCs w:val="26"/>
          <w:lang w:val="en-US"/>
        </w:rPr>
        <w:t>a</w:t>
      </w:r>
      <w:r w:rsidRPr="00481C35">
        <w:rPr>
          <w:rFonts w:ascii="Times New Roman" w:eastAsia="Calibri" w:hAnsi="Times New Roman" w:cs="Times New Roman"/>
          <w:iCs/>
          <w:w w:val="108"/>
          <w:sz w:val="26"/>
          <w:szCs w:val="26"/>
          <w:lang w:val="en-US"/>
        </w:rPr>
        <w:t>s</w:t>
      </w:r>
      <w:r w:rsidRPr="00481C35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iCs/>
          <w:spacing w:val="3"/>
          <w:w w:val="107"/>
          <w:sz w:val="26"/>
          <w:szCs w:val="26"/>
          <w:lang w:val="en-US"/>
        </w:rPr>
        <w:t>B</w:t>
      </w:r>
      <w:r w:rsidRPr="00481C35">
        <w:rPr>
          <w:rFonts w:ascii="Times New Roman" w:eastAsia="Calibri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eastAsia="Calibri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iCs/>
          <w:w w:val="117"/>
          <w:sz w:val="26"/>
          <w:szCs w:val="26"/>
          <w:lang w:val="en-US"/>
        </w:rPr>
        <w:t>C</w:t>
      </w:r>
      <w:r w:rsidRPr="00481C35">
        <w:rPr>
          <w:rFonts w:ascii="Times New Roman" w:eastAsia="Calibri" w:hAnsi="Times New Roman" w:cs="Times New Roman"/>
          <w:iCs/>
          <w:w w:val="97"/>
          <w:sz w:val="26"/>
          <w:szCs w:val="26"/>
          <w:lang w:val="en-US"/>
        </w:rPr>
        <w:t>l</w:t>
      </w:r>
      <w:r w:rsidRPr="00481C35">
        <w:rPr>
          <w:rFonts w:ascii="Times New Roman" w:eastAsia="Calibri" w:hAnsi="Times New Roman" w:cs="Times New Roman"/>
          <w:iCs/>
          <w:w w:val="101"/>
          <w:sz w:val="26"/>
          <w:szCs w:val="26"/>
          <w:lang w:val="en-US"/>
        </w:rPr>
        <w:t>a</w:t>
      </w:r>
      <w:r w:rsidRPr="00481C35">
        <w:rPr>
          <w:rFonts w:ascii="Times New Roman" w:eastAsia="Calibri" w:hAnsi="Times New Roman" w:cs="Times New Roman"/>
          <w:iCs/>
          <w:w w:val="114"/>
          <w:sz w:val="26"/>
          <w:szCs w:val="26"/>
          <w:lang w:val="en-US"/>
        </w:rPr>
        <w:t>x</w:t>
      </w:r>
      <w:r w:rsidRPr="00481C35">
        <w:rPr>
          <w:rFonts w:ascii="Times New Roman" w:eastAsia="Calibri" w:hAnsi="Times New Roman" w:cs="Times New Roman"/>
          <w:iCs/>
          <w:spacing w:val="-1"/>
          <w:w w:val="105"/>
          <w:sz w:val="26"/>
          <w:szCs w:val="26"/>
          <w:lang w:val="en-US"/>
        </w:rPr>
        <w:t>t</w:t>
      </w:r>
      <w:r w:rsidRPr="00481C35">
        <w:rPr>
          <w:rFonts w:ascii="Times New Roman" w:eastAsia="Calibri" w:hAnsi="Times New Roman" w:cs="Times New Roman"/>
          <w:iCs/>
          <w:w w:val="109"/>
          <w:sz w:val="26"/>
          <w:szCs w:val="26"/>
          <w:lang w:val="en-US"/>
        </w:rPr>
        <w:t>o</w:t>
      </w:r>
      <w:r w:rsidRPr="00481C35">
        <w:rPr>
          <w:rFonts w:ascii="Times New Roman" w:eastAsia="Calibri" w:hAnsi="Times New Roman" w:cs="Times New Roman"/>
          <w:iCs/>
          <w:w w:val="110"/>
          <w:sz w:val="26"/>
          <w:szCs w:val="26"/>
          <w:lang w:val="en-US"/>
        </w:rPr>
        <w:t>n</w:t>
      </w:r>
      <w:r w:rsidRPr="00481C35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iCs/>
          <w:spacing w:val="3"/>
          <w:w w:val="114"/>
          <w:sz w:val="26"/>
          <w:szCs w:val="26"/>
          <w:lang w:val="en-US"/>
        </w:rPr>
        <w:t>G</w:t>
      </w:r>
      <w:r w:rsidRPr="00481C35">
        <w:rPr>
          <w:rFonts w:ascii="Times New Roman" w:eastAsia="Calibri" w:hAnsi="Times New Roman" w:cs="Times New Roman"/>
          <w:iCs/>
          <w:spacing w:val="4"/>
          <w:w w:val="112"/>
          <w:sz w:val="26"/>
          <w:szCs w:val="26"/>
          <w:lang w:val="en-US"/>
        </w:rPr>
        <w:t>.</w:t>
      </w:r>
      <w:r w:rsidRPr="00481C35">
        <w:rPr>
          <w:rFonts w:ascii="Times New Roman" w:eastAsia="Calibri" w:hAnsi="Times New Roman" w:cs="Times New Roman"/>
          <w:spacing w:val="4"/>
          <w:sz w:val="26"/>
          <w:szCs w:val="26"/>
          <w:lang w:val="en-US"/>
        </w:rPr>
        <w:t>,</w:t>
      </w:r>
      <w:r w:rsidRPr="00481C35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iCs/>
          <w:w w:val="110"/>
          <w:sz w:val="26"/>
          <w:szCs w:val="26"/>
          <w:lang w:val="en-US"/>
        </w:rPr>
        <w:t>Sp</w:t>
      </w:r>
      <w:r w:rsidRPr="00481C35">
        <w:rPr>
          <w:rFonts w:ascii="Times New Roman" w:eastAsia="Calibri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eastAsia="Calibri" w:hAnsi="Times New Roman" w:cs="Times New Roman"/>
          <w:iCs/>
          <w:w w:val="110"/>
          <w:sz w:val="26"/>
          <w:szCs w:val="26"/>
          <w:lang w:val="en-US"/>
        </w:rPr>
        <w:t>n</w:t>
      </w:r>
      <w:r w:rsidRPr="00481C35">
        <w:rPr>
          <w:rFonts w:ascii="Times New Roman" w:eastAsia="Calibri" w:hAnsi="Times New Roman" w:cs="Times New Roman"/>
          <w:iCs/>
          <w:w w:val="112"/>
          <w:sz w:val="26"/>
          <w:szCs w:val="26"/>
          <w:lang w:val="en-US"/>
        </w:rPr>
        <w:t>c</w:t>
      </w:r>
      <w:r w:rsidRPr="00481C35">
        <w:rPr>
          <w:rFonts w:ascii="Times New Roman" w:eastAsia="Calibri" w:hAnsi="Times New Roman" w:cs="Times New Roman"/>
          <w:iCs/>
          <w:w w:val="107"/>
          <w:sz w:val="26"/>
          <w:szCs w:val="26"/>
          <w:lang w:val="en-US"/>
        </w:rPr>
        <w:t>e</w:t>
      </w:r>
      <w:r w:rsidRPr="00481C35">
        <w:rPr>
          <w:rFonts w:ascii="Times New Roman" w:eastAsia="Calibri" w:hAnsi="Times New Roman" w:cs="Times New Roman"/>
          <w:iCs/>
          <w:w w:val="103"/>
          <w:sz w:val="26"/>
          <w:szCs w:val="26"/>
          <w:lang w:val="en-US"/>
        </w:rPr>
        <w:t>r</w:t>
      </w:r>
      <w:r w:rsidRPr="00481C35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iCs/>
          <w:w w:val="104"/>
          <w:sz w:val="26"/>
          <w:szCs w:val="26"/>
          <w:lang w:val="en-US"/>
        </w:rPr>
        <w:t>E</w:t>
      </w:r>
      <w:r w:rsidRPr="00481C35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.</w:t>
      </w:r>
      <w:r w:rsidRPr="00481C35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spacing w:val="-7"/>
          <w:w w:val="103"/>
          <w:sz w:val="26"/>
          <w:szCs w:val="26"/>
          <w:lang w:val="en-US"/>
        </w:rPr>
        <w:t>P</w:t>
      </w:r>
      <w:r w:rsidRPr="00481C35">
        <w:rPr>
          <w:rFonts w:ascii="Times New Roman" w:eastAsia="Calibri" w:hAnsi="Times New Roman" w:cs="Times New Roman"/>
          <w:spacing w:val="-4"/>
          <w:w w:val="101"/>
          <w:sz w:val="26"/>
          <w:szCs w:val="26"/>
          <w:lang w:val="en-US"/>
        </w:rPr>
        <w:t>r</w:t>
      </w:r>
      <w:r w:rsidRPr="00481C35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o</w:t>
      </w:r>
      <w:r w:rsidRPr="00481C35">
        <w:rPr>
          <w:rFonts w:ascii="Times New Roman" w:eastAsia="Calibri" w:hAnsi="Times New Roman" w:cs="Times New Roman"/>
          <w:spacing w:val="2"/>
          <w:sz w:val="26"/>
          <w:szCs w:val="26"/>
          <w:lang w:val="en-US"/>
        </w:rPr>
        <w:t>g</w:t>
      </w:r>
      <w:r w:rsidRPr="00481C35">
        <w:rPr>
          <w:rFonts w:ascii="Times New Roman" w:eastAsia="Calibri" w:hAnsi="Times New Roman" w:cs="Times New Roman"/>
          <w:spacing w:val="-2"/>
          <w:w w:val="101"/>
          <w:sz w:val="26"/>
          <w:szCs w:val="26"/>
          <w:lang w:val="en-US"/>
        </w:rPr>
        <w:t>r</w:t>
      </w:r>
      <w:r w:rsidRPr="00481C35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481C35">
        <w:rPr>
          <w:rFonts w:ascii="Times New Roman" w:eastAsia="Calibri" w:hAnsi="Times New Roman" w:cs="Times New Roman"/>
          <w:spacing w:val="-2"/>
          <w:w w:val="107"/>
          <w:sz w:val="26"/>
          <w:szCs w:val="26"/>
          <w:lang w:val="en-US"/>
        </w:rPr>
        <w:t>s</w:t>
      </w:r>
      <w:r w:rsidRPr="00481C35">
        <w:rPr>
          <w:rFonts w:ascii="Times New Roman" w:eastAsia="Calibri" w:hAnsi="Times New Roman" w:cs="Times New Roman"/>
          <w:spacing w:val="1"/>
          <w:w w:val="107"/>
          <w:sz w:val="26"/>
          <w:szCs w:val="26"/>
          <w:lang w:val="en-US"/>
        </w:rPr>
        <w:t>s</w:t>
      </w:r>
      <w:r w:rsidRPr="00481C35">
        <w:rPr>
          <w:rFonts w:ascii="Times New Roman" w:eastAsia="Calibri" w:hAnsi="Times New Roman" w:cs="Times New Roman"/>
          <w:spacing w:val="1"/>
          <w:sz w:val="26"/>
          <w:szCs w:val="26"/>
          <w:lang w:val="en-US"/>
        </w:rPr>
        <w:t>i</w:t>
      </w:r>
      <w:r w:rsidRPr="00481C35">
        <w:rPr>
          <w:rFonts w:ascii="Times New Roman" w:eastAsia="Calibri" w:hAnsi="Times New Roman" w:cs="Times New Roman"/>
          <w:spacing w:val="2"/>
          <w:w w:val="107"/>
          <w:sz w:val="26"/>
          <w:szCs w:val="26"/>
          <w:lang w:val="en-US"/>
        </w:rPr>
        <w:t>o</w:t>
      </w:r>
      <w:r w:rsidRPr="00481C35">
        <w:rPr>
          <w:rFonts w:ascii="Times New Roman" w:eastAsia="Calibri" w:hAnsi="Times New Roman" w:cs="Times New Roman"/>
          <w:spacing w:val="2"/>
          <w:w w:val="108"/>
          <w:sz w:val="26"/>
          <w:szCs w:val="26"/>
          <w:lang w:val="en-US"/>
        </w:rPr>
        <w:t>n</w:t>
      </w:r>
      <w:r w:rsidRPr="00481C35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sz w:val="26"/>
          <w:szCs w:val="26"/>
          <w:lang w:val="en-US"/>
        </w:rPr>
        <w:t>i</w:t>
      </w:r>
      <w:r w:rsidRPr="00481C35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n</w:t>
      </w:r>
      <w:r w:rsidRPr="00481C35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481C35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S</w:t>
      </w:r>
      <w:r w:rsidRPr="00481C35">
        <w:rPr>
          <w:rFonts w:ascii="Times New Roman" w:eastAsia="Calibri" w:hAnsi="Times New Roman" w:cs="Times New Roman"/>
          <w:sz w:val="26"/>
          <w:szCs w:val="26"/>
          <w:lang w:val="en-US"/>
        </w:rPr>
        <w:t>t</w:t>
      </w:r>
      <w:r w:rsidRPr="00481C35">
        <w:rPr>
          <w:rFonts w:ascii="Times New Roman" w:eastAsia="Calibri" w:hAnsi="Times New Roman" w:cs="Times New Roman"/>
          <w:w w:val="106"/>
          <w:sz w:val="26"/>
          <w:szCs w:val="26"/>
          <w:lang w:val="en-US"/>
        </w:rPr>
        <w:t>u</w:t>
      </w:r>
      <w:r w:rsidRPr="00481C35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d</w:t>
      </w:r>
      <w:r w:rsidRPr="00481C35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481C35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n</w:t>
      </w:r>
      <w:r w:rsidRPr="00481C35">
        <w:rPr>
          <w:rFonts w:ascii="Times New Roman" w:eastAsia="Calibri" w:hAnsi="Times New Roman" w:cs="Times New Roman"/>
          <w:spacing w:val="1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15"/>
          <w:sz w:val="26"/>
          <w:szCs w:val="26"/>
          <w:lang w:val="en-US"/>
        </w:rPr>
        <w:t>C</w:t>
      </w:r>
      <w:r w:rsidRPr="00E3616B">
        <w:rPr>
          <w:rFonts w:ascii="Times New Roman" w:eastAsia="Calibri" w:hAnsi="Times New Roman" w:cs="Times New Roman"/>
          <w:spacing w:val="-5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spacing w:val="-3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ti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  <w:lang w:val="en-US"/>
        </w:rPr>
        <w:t>v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spacing w:val="-5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y</w:t>
      </w:r>
      <w:r w:rsidRPr="00E3616B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09"/>
          <w:sz w:val="26"/>
          <w:szCs w:val="26"/>
          <w:lang w:val="en-US"/>
        </w:rPr>
        <w:t>c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hoo</w:t>
      </w:r>
      <w:r w:rsidRPr="00E3616B">
        <w:rPr>
          <w:rFonts w:ascii="Times New Roman" w:eastAsia="Calibri" w:hAnsi="Times New Roman" w:cs="Times New Roman"/>
          <w:w w:val="97"/>
          <w:sz w:val="26"/>
          <w:szCs w:val="26"/>
          <w:lang w:val="en-US"/>
        </w:rPr>
        <w:t>l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  <w:lang w:val="en-US"/>
        </w:rPr>
        <w:t>:</w:t>
      </w:r>
      <w:r w:rsidRPr="00E3616B">
        <w:rPr>
          <w:rFonts w:ascii="Times New Roman" w:eastAsia="Calibri" w:hAnsi="Times New Roman" w:cs="Times New Roman"/>
          <w:spacing w:val="8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5"/>
          <w:w w:val="103"/>
          <w:sz w:val="26"/>
          <w:szCs w:val="26"/>
          <w:lang w:val="en-US"/>
        </w:rPr>
        <w:t>F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spacing w:val="-5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spacing w:val="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p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20"/>
          <w:w w:val="106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spacing w:val="-3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spacing w:val="-2"/>
          <w:w w:val="111"/>
          <w:sz w:val="26"/>
          <w:szCs w:val="26"/>
          <w:lang w:val="en-US"/>
        </w:rPr>
        <w:t>w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spacing w:val="-5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d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spacing w:val="1"/>
          <w:w w:val="111"/>
          <w:sz w:val="26"/>
          <w:szCs w:val="26"/>
          <w:lang w:val="en-US"/>
        </w:rPr>
        <w:t>w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7"/>
          <w:w w:val="103"/>
          <w:sz w:val="26"/>
          <w:szCs w:val="26"/>
          <w:lang w:val="en-US"/>
        </w:rPr>
        <w:t>F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ms</w:t>
      </w:r>
      <w:r w:rsidRPr="00E3616B">
        <w:rPr>
          <w:rFonts w:ascii="Times New Roman" w:eastAsia="Calibri" w:hAnsi="Times New Roman" w:cs="Times New Roman"/>
          <w:spacing w:val="1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w w:val="111"/>
          <w:sz w:val="26"/>
          <w:szCs w:val="26"/>
          <w:lang w:val="en-US"/>
        </w:rPr>
        <w:t>f</w:t>
      </w:r>
      <w:r w:rsidRPr="00E3616B">
        <w:rPr>
          <w:rFonts w:ascii="Times New Roman" w:eastAsia="Calibri" w:hAnsi="Times New Roman" w:cs="Times New Roman"/>
          <w:spacing w:val="1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6"/>
          <w:w w:val="103"/>
          <w:sz w:val="26"/>
          <w:szCs w:val="26"/>
          <w:lang w:val="en-US"/>
        </w:rPr>
        <w:t>F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m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ti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  <w:lang w:val="en-US"/>
        </w:rPr>
        <w:t>v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4"/>
          <w:w w:val="116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spacing w:val="-5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sm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30"/>
          <w:sz w:val="26"/>
          <w:szCs w:val="26"/>
          <w:lang w:val="en-US"/>
        </w:rPr>
        <w:t>//</w:t>
      </w:r>
      <w:r w:rsidRPr="00E3616B">
        <w:rPr>
          <w:rFonts w:ascii="Times New Roman" w:eastAsia="Calibri" w:hAnsi="Times New Roman" w:cs="Times New Roman"/>
          <w:spacing w:val="1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spacing w:val="-2"/>
          <w:w w:val="104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w w:val="115"/>
          <w:sz w:val="26"/>
          <w:szCs w:val="26"/>
          <w:lang w:val="en-US"/>
        </w:rPr>
        <w:t>C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D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04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d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  <w:lang w:val="en-US"/>
        </w:rPr>
        <w:t>u</w:t>
      </w:r>
      <w:r w:rsidRPr="00E3616B">
        <w:rPr>
          <w:rFonts w:ascii="Times New Roman" w:eastAsia="Calibri" w:hAnsi="Times New Roman" w:cs="Times New Roman"/>
          <w:spacing w:val="-4"/>
          <w:w w:val="109"/>
          <w:sz w:val="26"/>
          <w:szCs w:val="26"/>
          <w:lang w:val="en-US"/>
        </w:rPr>
        <w:t>c</w:t>
      </w:r>
      <w:r w:rsidRPr="00E3616B">
        <w:rPr>
          <w:rFonts w:ascii="Times New Roman" w:eastAsia="Calibri" w:hAnsi="Times New Roman" w:cs="Times New Roman"/>
          <w:spacing w:val="-1"/>
          <w:w w:val="108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ti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spacing w:val="15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4"/>
          <w:w w:val="109"/>
          <w:sz w:val="26"/>
          <w:szCs w:val="26"/>
          <w:lang w:val="en-US"/>
        </w:rPr>
        <w:t>W</w:t>
      </w:r>
      <w:r w:rsidRPr="00E3616B">
        <w:rPr>
          <w:rFonts w:ascii="Times New Roman" w:eastAsia="Calibri" w:hAnsi="Times New Roman" w:cs="Times New Roman"/>
          <w:spacing w:val="2"/>
          <w:w w:val="107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spacing w:val="2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spacing w:val="3"/>
          <w:w w:val="112"/>
          <w:sz w:val="26"/>
          <w:szCs w:val="26"/>
          <w:lang w:val="en-US"/>
        </w:rPr>
        <w:t>k</w:t>
      </w:r>
      <w:r w:rsidRPr="00E3616B">
        <w:rPr>
          <w:rFonts w:ascii="Times New Roman" w:eastAsia="Calibri" w:hAnsi="Times New Roman" w:cs="Times New Roman"/>
          <w:spacing w:val="2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spacing w:val="3"/>
          <w:w w:val="108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spacing w:val="3"/>
          <w:sz w:val="26"/>
          <w:szCs w:val="26"/>
          <w:lang w:val="en-US"/>
        </w:rPr>
        <w:t>g</w:t>
      </w:r>
      <w:r w:rsidRPr="00E3616B">
        <w:rPr>
          <w:rFonts w:ascii="Times New Roman" w:eastAsia="Calibri" w:hAnsi="Times New Roman" w:cs="Times New Roman"/>
          <w:spacing w:val="17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15"/>
          <w:w w:val="103"/>
          <w:sz w:val="26"/>
          <w:szCs w:val="26"/>
          <w:lang w:val="en-US"/>
        </w:rPr>
        <w:t>P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ap</w:t>
      </w:r>
      <w:r w:rsidRPr="00E3616B">
        <w:rPr>
          <w:rFonts w:ascii="Times New Roman" w:eastAsia="Calibri" w:hAnsi="Times New Roman" w:cs="Times New Roman"/>
          <w:w w:val="102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spacing w:val="-5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.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84"/>
          <w:sz w:val="26"/>
          <w:szCs w:val="26"/>
          <w:lang w:val="en-US"/>
        </w:rPr>
        <w:t>—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15"/>
          <w:w w:val="103"/>
          <w:sz w:val="26"/>
          <w:szCs w:val="26"/>
          <w:lang w:val="en-US"/>
        </w:rPr>
        <w:t>P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a</w:t>
      </w:r>
      <w:r w:rsidRPr="00E3616B">
        <w:rPr>
          <w:rFonts w:ascii="Times New Roman" w:eastAsia="Calibri" w:hAnsi="Times New Roman" w:cs="Times New Roman"/>
          <w:w w:val="101"/>
          <w:sz w:val="26"/>
          <w:szCs w:val="26"/>
          <w:lang w:val="en-US"/>
        </w:rPr>
        <w:t>r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w w:val="107"/>
          <w:sz w:val="26"/>
          <w:szCs w:val="26"/>
          <w:lang w:val="en-US"/>
        </w:rPr>
        <w:t>s</w:t>
      </w:r>
      <w:r w:rsidRPr="00E3616B">
        <w:rPr>
          <w:rFonts w:ascii="Times New Roman" w:eastAsia="Calibri" w:hAnsi="Times New Roman" w:cs="Times New Roman"/>
          <w:w w:val="106"/>
          <w:sz w:val="26"/>
          <w:szCs w:val="26"/>
          <w:lang w:val="en-US"/>
        </w:rPr>
        <w:t>:</w:t>
      </w:r>
      <w:r w:rsidRPr="00E3616B">
        <w:rPr>
          <w:rFonts w:ascii="Times New Roman" w:eastAsia="Calibri" w:hAnsi="Times New Roman" w:cs="Times New Roman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O</w:t>
      </w:r>
      <w:r w:rsidRPr="00E3616B">
        <w:rPr>
          <w:rFonts w:ascii="Times New Roman" w:eastAsia="Calibri" w:hAnsi="Times New Roman" w:cs="Times New Roman"/>
          <w:spacing w:val="-2"/>
          <w:w w:val="104"/>
          <w:sz w:val="26"/>
          <w:szCs w:val="26"/>
          <w:lang w:val="en-US"/>
        </w:rPr>
        <w:t>E</w:t>
      </w:r>
      <w:r w:rsidRPr="00E3616B">
        <w:rPr>
          <w:rFonts w:ascii="Times New Roman" w:eastAsia="Calibri" w:hAnsi="Times New Roman" w:cs="Times New Roman"/>
          <w:w w:val="115"/>
          <w:sz w:val="26"/>
          <w:szCs w:val="26"/>
          <w:lang w:val="en-US"/>
        </w:rPr>
        <w:t>C</w:t>
      </w:r>
      <w:r w:rsidRPr="00E3616B">
        <w:rPr>
          <w:rFonts w:ascii="Times New Roman" w:eastAsia="Calibri" w:hAnsi="Times New Roman" w:cs="Times New Roman"/>
          <w:w w:val="112"/>
          <w:sz w:val="26"/>
          <w:szCs w:val="26"/>
          <w:lang w:val="en-US"/>
        </w:rPr>
        <w:t>D</w:t>
      </w:r>
      <w:r w:rsidRPr="00E3616B">
        <w:rPr>
          <w:rFonts w:ascii="Times New Roman" w:eastAsia="Calibri" w:hAnsi="Times New Roman" w:cs="Times New Roman"/>
          <w:spacing w:val="4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-6"/>
          <w:w w:val="103"/>
          <w:sz w:val="26"/>
          <w:szCs w:val="26"/>
          <w:lang w:val="en-US"/>
        </w:rPr>
        <w:t>P</w:t>
      </w:r>
      <w:r w:rsidRPr="00E3616B">
        <w:rPr>
          <w:rFonts w:ascii="Times New Roman" w:eastAsia="Calibri" w:hAnsi="Times New Roman" w:cs="Times New Roman"/>
          <w:spacing w:val="2"/>
          <w:w w:val="106"/>
          <w:sz w:val="26"/>
          <w:szCs w:val="26"/>
          <w:lang w:val="en-US"/>
        </w:rPr>
        <w:t>u</w:t>
      </w:r>
      <w:r w:rsidRPr="00E3616B">
        <w:rPr>
          <w:rFonts w:ascii="Times New Roman" w:eastAsia="Calibri" w:hAnsi="Times New Roman" w:cs="Times New Roman"/>
          <w:spacing w:val="3"/>
          <w:w w:val="108"/>
          <w:sz w:val="26"/>
          <w:szCs w:val="26"/>
          <w:lang w:val="en-US"/>
        </w:rPr>
        <w:t>b</w:t>
      </w:r>
      <w:r w:rsidRPr="00E3616B">
        <w:rPr>
          <w:rFonts w:ascii="Times New Roman" w:eastAsia="Calibri" w:hAnsi="Times New Roman" w:cs="Times New Roman"/>
          <w:spacing w:val="3"/>
          <w:w w:val="97"/>
          <w:sz w:val="26"/>
          <w:szCs w:val="26"/>
          <w:lang w:val="en-US"/>
        </w:rPr>
        <w:t>l</w:t>
      </w:r>
      <w:r w:rsidRPr="00E3616B">
        <w:rPr>
          <w:rFonts w:ascii="Times New Roman" w:eastAsia="Calibri" w:hAnsi="Times New Roman" w:cs="Times New Roman"/>
          <w:spacing w:val="3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spacing w:val="2"/>
          <w:w w:val="107"/>
          <w:sz w:val="26"/>
          <w:szCs w:val="26"/>
          <w:lang w:val="en-US"/>
        </w:rPr>
        <w:t>sh</w:t>
      </w:r>
      <w:r w:rsidRPr="00E3616B">
        <w:rPr>
          <w:rFonts w:ascii="Times New Roman" w:eastAsia="Calibri" w:hAnsi="Times New Roman" w:cs="Times New Roman"/>
          <w:spacing w:val="3"/>
          <w:sz w:val="26"/>
          <w:szCs w:val="26"/>
          <w:lang w:val="en-US"/>
        </w:rPr>
        <w:t>i</w:t>
      </w:r>
      <w:r w:rsidRPr="00E3616B">
        <w:rPr>
          <w:rFonts w:ascii="Times New Roman" w:eastAsia="Calibri" w:hAnsi="Times New Roman" w:cs="Times New Roman"/>
          <w:spacing w:val="3"/>
          <w:w w:val="108"/>
          <w:sz w:val="26"/>
          <w:szCs w:val="26"/>
          <w:lang w:val="en-US"/>
        </w:rPr>
        <w:t>n</w:t>
      </w:r>
      <w:r w:rsidRPr="00E3616B">
        <w:rPr>
          <w:rFonts w:ascii="Times New Roman" w:eastAsia="Calibri" w:hAnsi="Times New Roman" w:cs="Times New Roman"/>
          <w:spacing w:val="3"/>
          <w:sz w:val="26"/>
          <w:szCs w:val="26"/>
          <w:lang w:val="en-US"/>
        </w:rPr>
        <w:t>g,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16"/>
          <w:sz w:val="26"/>
          <w:szCs w:val="26"/>
          <w:lang w:val="en-US"/>
        </w:rPr>
        <w:t>2013</w:t>
      </w:r>
      <w:r w:rsidRPr="00E3616B">
        <w:rPr>
          <w:rFonts w:ascii="Times New Roman" w:eastAsia="Calibri" w:hAnsi="Times New Roman" w:cs="Times New Roman"/>
          <w:spacing w:val="16"/>
          <w:w w:val="112"/>
          <w:sz w:val="26"/>
          <w:szCs w:val="26"/>
          <w:lang w:val="en-US"/>
        </w:rPr>
        <w:t>.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84"/>
          <w:sz w:val="26"/>
          <w:szCs w:val="26"/>
          <w:lang w:val="en-US"/>
        </w:rPr>
        <w:t>—</w:t>
      </w:r>
      <w:r w:rsidRPr="00E3616B">
        <w:rPr>
          <w:rFonts w:ascii="Times New Roman" w:eastAsia="Calibri" w:hAnsi="Times New Roman" w:cs="Times New Roman"/>
          <w:spacing w:val="5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w w:val="108"/>
          <w:sz w:val="26"/>
          <w:szCs w:val="26"/>
          <w:lang w:val="en-US"/>
        </w:rPr>
        <w:t>№</w:t>
      </w:r>
      <w:r w:rsidRPr="00E3616B">
        <w:rPr>
          <w:rFonts w:ascii="Times New Roman" w:eastAsia="Calibri" w:hAnsi="Times New Roman" w:cs="Times New Roman"/>
          <w:spacing w:val="6"/>
          <w:sz w:val="26"/>
          <w:szCs w:val="26"/>
          <w:lang w:val="en-US"/>
        </w:rPr>
        <w:t xml:space="preserve"> </w:t>
      </w:r>
      <w:r w:rsidRPr="00E3616B">
        <w:rPr>
          <w:rFonts w:ascii="Times New Roman" w:eastAsia="Calibri" w:hAnsi="Times New Roman" w:cs="Times New Roman"/>
          <w:spacing w:val="13"/>
          <w:sz w:val="26"/>
          <w:szCs w:val="26"/>
          <w:lang w:val="en-US"/>
        </w:rPr>
        <w:t>86</w:t>
      </w:r>
      <w:r w:rsidRPr="00E3616B">
        <w:rPr>
          <w:rFonts w:ascii="Times New Roman" w:eastAsia="Calibri" w:hAnsi="Times New Roman" w:cs="Times New Roman"/>
          <w:spacing w:val="14"/>
          <w:w w:val="112"/>
          <w:sz w:val="26"/>
          <w:szCs w:val="26"/>
          <w:lang w:val="en-US"/>
        </w:rPr>
        <w:t>.</w:t>
      </w:r>
    </w:p>
    <w:p w:rsidR="00DE637A" w:rsidRPr="005A5096" w:rsidRDefault="00EF48C0" w:rsidP="00DE637A">
      <w:pPr>
        <w:numPr>
          <w:ilvl w:val="0"/>
          <w:numId w:val="8"/>
        </w:numPr>
        <w:tabs>
          <w:tab w:val="left" w:pos="284"/>
          <w:tab w:val="left" w:pos="567"/>
          <w:tab w:val="left" w:pos="851"/>
        </w:tabs>
        <w:spacing w:line="240" w:lineRule="auto"/>
        <w:ind w:left="0" w:firstLine="0"/>
        <w:rPr>
          <w:rFonts w:ascii="Times New Roman" w:hAnsi="Times New Roman"/>
          <w:sz w:val="24"/>
          <w:szCs w:val="24"/>
          <w:shd w:val="clear" w:color="auto" w:fill="FFFFFF"/>
          <w:lang w:val="en-US"/>
        </w:rPr>
      </w:pPr>
      <w:hyperlink r:id="rId11" w:history="1">
        <w:r w:rsidR="00DE637A" w:rsidRPr="005A5096">
          <w:rPr>
            <w:rStyle w:val="af"/>
            <w:rFonts w:ascii="Times New Roman" w:hAnsi="Times New Roman"/>
            <w:sz w:val="24"/>
            <w:szCs w:val="24"/>
            <w:lang w:val="en-US"/>
          </w:rPr>
          <w:t>https://multiurok.ru/files/mietodika-vyiavlieniia-kommunikativnykh.html</w:t>
        </w:r>
      </w:hyperlink>
      <w:r w:rsidR="00DE637A" w:rsidRPr="005A5096">
        <w:rPr>
          <w:rFonts w:ascii="Times New Roman" w:hAnsi="Times New Roman"/>
          <w:sz w:val="24"/>
          <w:szCs w:val="24"/>
          <w:lang w:val="en-US"/>
        </w:rPr>
        <w:t>.</w:t>
      </w:r>
    </w:p>
    <w:p w:rsidR="00192420" w:rsidRPr="005A5096" w:rsidRDefault="00EF48C0" w:rsidP="00DE637A">
      <w:pPr>
        <w:spacing w:line="276" w:lineRule="auto"/>
        <w:rPr>
          <w:rFonts w:ascii="Times New Roman" w:hAnsi="Times New Roman" w:cs="Times New Roman"/>
          <w:b/>
          <w:sz w:val="26"/>
          <w:szCs w:val="26"/>
          <w:lang w:val="en-US" w:eastAsia="ru-RU"/>
        </w:rPr>
      </w:pPr>
      <w:hyperlink r:id="rId12" w:history="1">
        <w:r w:rsidR="00DE637A" w:rsidRPr="005A5096">
          <w:rPr>
            <w:rFonts w:ascii="Times New Roman" w:eastAsia="Times New Roman" w:hAnsi="Times New Roman"/>
            <w:sz w:val="24"/>
            <w:szCs w:val="24"/>
            <w:u w:val="single"/>
            <w:lang w:val="en-US" w:eastAsia="ru-RU"/>
          </w:rPr>
          <w:t>https://kat-bilbo.livejournal.com/1753603.html</w:t>
        </w:r>
      </w:hyperlink>
      <w:r w:rsidR="00DE637A" w:rsidRPr="005A5096">
        <w:rPr>
          <w:rFonts w:ascii="Times New Roman" w:eastAsia="Times New Roman" w:hAnsi="Times New Roman"/>
          <w:sz w:val="24"/>
          <w:szCs w:val="24"/>
          <w:u w:val="single"/>
          <w:lang w:val="en-US" w:eastAsia="ru-RU"/>
        </w:rPr>
        <w:t>.</w:t>
      </w:r>
    </w:p>
    <w:p w:rsidR="006D5737" w:rsidRPr="005A5096" w:rsidRDefault="006D5737" w:rsidP="00E3616B">
      <w:pPr>
        <w:spacing w:line="276" w:lineRule="auto"/>
        <w:ind w:left="1080"/>
        <w:rPr>
          <w:rFonts w:ascii="Times New Roman" w:hAnsi="Times New Roman" w:cs="Times New Roman"/>
          <w:b/>
          <w:sz w:val="26"/>
          <w:szCs w:val="26"/>
          <w:lang w:val="en-US" w:eastAsia="ru-RU"/>
        </w:rPr>
      </w:pPr>
    </w:p>
    <w:p w:rsidR="005A5096" w:rsidRDefault="005A5096">
      <w:pPr>
        <w:rPr>
          <w:rFonts w:ascii="Times New Roman" w:hAnsi="Times New Roman" w:cs="Times New Roman"/>
          <w:b/>
          <w:sz w:val="26"/>
          <w:szCs w:val="26"/>
          <w:lang w:val="en-US" w:eastAsia="ru-RU"/>
        </w:rPr>
      </w:pPr>
      <w:r>
        <w:rPr>
          <w:rFonts w:ascii="Times New Roman" w:hAnsi="Times New Roman" w:cs="Times New Roman"/>
          <w:b/>
          <w:sz w:val="26"/>
          <w:szCs w:val="26"/>
          <w:lang w:val="en-US" w:eastAsia="ru-RU"/>
        </w:rPr>
        <w:br w:type="page"/>
      </w:r>
    </w:p>
    <w:p w:rsidR="006D5737" w:rsidRDefault="006D5737" w:rsidP="006D5737">
      <w:pPr>
        <w:spacing w:line="276" w:lineRule="auto"/>
        <w:ind w:left="1080"/>
        <w:jc w:val="right"/>
        <w:rPr>
          <w:rFonts w:ascii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sz w:val="26"/>
          <w:szCs w:val="26"/>
          <w:lang w:eastAsia="ru-RU"/>
        </w:rPr>
        <w:lastRenderedPageBreak/>
        <w:t>Приложение 1</w:t>
      </w:r>
    </w:p>
    <w:p w:rsidR="006D5737" w:rsidRDefault="006D5737" w:rsidP="006D5737">
      <w:pPr>
        <w:widowControl w:val="0"/>
        <w:spacing w:line="240" w:lineRule="auto"/>
        <w:ind w:left="275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Типология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6D5737" w:rsidRDefault="006D5737" w:rsidP="006D5737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618" w:type="dxa"/>
        <w:tblInd w:w="-11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437"/>
        <w:gridCol w:w="2590"/>
        <w:gridCol w:w="2416"/>
        <w:gridCol w:w="2634"/>
        <w:gridCol w:w="2116"/>
      </w:tblGrid>
      <w:tr w:rsidR="006D5737" w:rsidRPr="006D5737" w:rsidTr="006D5737">
        <w:trPr>
          <w:cantSplit/>
          <w:trHeight w:hRule="exact" w:val="334"/>
        </w:trPr>
        <w:tc>
          <w:tcPr>
            <w:tcW w:w="4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</w:tc>
        <w:tc>
          <w:tcPr>
            <w:tcW w:w="302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b/>
                <w:sz w:val="26"/>
                <w:szCs w:val="26"/>
              </w:rPr>
              <w:t>Вид деятельности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b/>
                <w:sz w:val="26"/>
                <w:szCs w:val="26"/>
              </w:rPr>
              <w:t>5-7 класс</w:t>
            </w: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b/>
                <w:sz w:val="26"/>
                <w:szCs w:val="26"/>
              </w:rPr>
              <w:t>8-9 класс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b/>
                <w:sz w:val="26"/>
                <w:szCs w:val="26"/>
              </w:rPr>
              <w:t>10-11 класс</w:t>
            </w:r>
          </w:p>
        </w:tc>
      </w:tr>
      <w:tr w:rsidR="006D5737" w:rsidRPr="006D5737" w:rsidTr="006D5737">
        <w:trPr>
          <w:cantSplit/>
          <w:trHeight w:hRule="exact" w:val="1967"/>
        </w:trPr>
        <w:tc>
          <w:tcPr>
            <w:tcW w:w="42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437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Типы проектов</w:t>
            </w:r>
          </w:p>
        </w:tc>
        <w:tc>
          <w:tcPr>
            <w:tcW w:w="25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По доминирующему в проекте методу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Информационные , практико-ориентированные</w:t>
            </w: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Межпредметные, практико-ориентированные, творческие, исследовательские.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Межпредмет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ны</w:t>
            </w: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е, практико-ориентирован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ые, творческие, исследовательс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к</w:t>
            </w: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ие, профильные.</w:t>
            </w:r>
          </w:p>
        </w:tc>
      </w:tr>
      <w:tr w:rsidR="006D5737" w:rsidRPr="006D5737" w:rsidTr="005A5096">
        <w:trPr>
          <w:cantSplit/>
          <w:trHeight w:hRule="exact" w:val="662"/>
        </w:trPr>
        <w:tc>
          <w:tcPr>
            <w:tcW w:w="425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37" w:type="dxa"/>
            <w:vMerge/>
            <w:tcBorders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По количеству участников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Индивидуальные, групповые</w:t>
            </w: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Индивидуальные, групповые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Индивидуальны е, групповые</w:t>
            </w:r>
          </w:p>
        </w:tc>
      </w:tr>
      <w:tr w:rsidR="006D5737" w:rsidRPr="006D5737" w:rsidTr="005A5096">
        <w:trPr>
          <w:cantSplit/>
          <w:trHeight w:hRule="exact" w:val="986"/>
        </w:trPr>
        <w:tc>
          <w:tcPr>
            <w:tcW w:w="42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37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59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По продолжительности проведения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Краткосрочные, среднесрочные</w:t>
            </w: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Краткосрочные, среднесрочные, долгосрочные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Среднесрочные, долгосрочные</w:t>
            </w:r>
          </w:p>
        </w:tc>
      </w:tr>
      <w:tr w:rsidR="006D5737" w:rsidRPr="006D5737" w:rsidTr="006D5737">
        <w:trPr>
          <w:cantSplit/>
          <w:trHeight w:hRule="exact" w:val="2608"/>
        </w:trPr>
        <w:tc>
          <w:tcPr>
            <w:tcW w:w="4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302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>Области проектной деятельности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 xml:space="preserve">Общеобразовательные предметы, внеурочная деятельность,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 конк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</w:t>
            </w:r>
          </w:p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 xml:space="preserve">Общеобразовательные предметы, итоговая аттестация внеурочная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ь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ь</w:t>
            </w:r>
            <w:r w:rsidRPr="006D5737">
              <w:rPr>
                <w:noProof/>
                <w:sz w:val="26"/>
                <w:szCs w:val="26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3600" behindDoc="1" locked="0" layoutInCell="0" allowOverlap="1" wp14:anchorId="7F1EEC32" wp14:editId="605844A1">
                      <wp:simplePos x="0" y="0"/>
                      <wp:positionH relativeFrom="page">
                        <wp:posOffset>311943</wp:posOffset>
                      </wp:positionH>
                      <wp:positionV relativeFrom="page">
                        <wp:posOffset>7364983</wp:posOffset>
                      </wp:positionV>
                      <wp:extent cx="1638300" cy="314325"/>
                      <wp:effectExtent l="0" t="0" r="0" b="0"/>
                      <wp:wrapNone/>
                      <wp:docPr id="4928" name="drawingObject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0" cy="314325"/>
                                <a:chOff x="0" y="0"/>
                                <a:chExt cx="1638300" cy="314325"/>
                              </a:xfrm>
                              <a:noFill/>
                            </wpg:grpSpPr>
                            <wps:wsp>
                              <wps:cNvPr id="4929" name="Shape 17"/>
                              <wps:cNvSpPr/>
                              <wps:spPr>
                                <a:xfrm>
                                  <a:off x="38100" y="52387"/>
                                  <a:ext cx="101600" cy="2349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1600" h="234950">
                                      <a:moveTo>
                                        <a:pt x="0" y="0"/>
                                      </a:moveTo>
                                      <a:lnTo>
                                        <a:pt x="0" y="46831"/>
                                      </a:lnTo>
                                      <a:lnTo>
                                        <a:pt x="27781" y="46831"/>
                                      </a:lnTo>
                                      <a:lnTo>
                                        <a:pt x="27781" y="234950"/>
                                      </a:lnTo>
                                      <a:lnTo>
                                        <a:pt x="74612" y="234950"/>
                                      </a:lnTo>
                                      <a:lnTo>
                                        <a:pt x="74612" y="46831"/>
                                      </a:lnTo>
                                      <a:lnTo>
                                        <a:pt x="101600" y="46831"/>
                                      </a:lnTo>
                                      <a:lnTo>
                                        <a:pt x="10160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0" name="Shape 18"/>
                              <wps:cNvSpPr/>
                              <wps:spPr>
                                <a:xfrm>
                                  <a:off x="149225" y="944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71437" y="192881"/>
                                      </a:lnTo>
                                      <a:lnTo>
                                        <a:pt x="110331" y="192881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1" name="Shape 19"/>
                              <wps:cNvSpPr/>
                              <wps:spPr>
                                <a:xfrm>
                                  <a:off x="268287" y="944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0" y="0"/>
                                      </a:moveTo>
                                      <a:lnTo>
                                        <a:pt x="0" y="404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96043" y="40481"/>
                                      </a:lnTo>
                                      <a:lnTo>
                                        <a:pt x="9604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2" name="Shape 20"/>
                              <wps:cNvSpPr/>
                              <wps:spPr>
                                <a:xfrm>
                                  <a:off x="363537" y="94456"/>
                                  <a:ext cx="103187" cy="21986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187" h="219868">
                                      <a:moveTo>
                                        <a:pt x="0" y="0"/>
                                      </a:moveTo>
                                      <a:lnTo>
                                        <a:pt x="24606" y="161131"/>
                                      </a:lnTo>
                                      <a:lnTo>
                                        <a:pt x="26987" y="175418"/>
                                      </a:lnTo>
                                      <a:lnTo>
                                        <a:pt x="27781" y="181768"/>
                                      </a:lnTo>
                                      <a:lnTo>
                                        <a:pt x="24606" y="187325"/>
                                      </a:lnTo>
                                      <a:lnTo>
                                        <a:pt x="11112" y="188912"/>
                                      </a:lnTo>
                                      <a:lnTo>
                                        <a:pt x="11112" y="219868"/>
                                      </a:lnTo>
                                      <a:lnTo>
                                        <a:pt x="38100" y="219868"/>
                                      </a:lnTo>
                                      <a:lnTo>
                                        <a:pt x="53975" y="219075"/>
                                      </a:lnTo>
                                      <a:lnTo>
                                        <a:pt x="65087" y="215900"/>
                                      </a:lnTo>
                                      <a:lnTo>
                                        <a:pt x="78581" y="204787"/>
                                      </a:lnTo>
                                      <a:lnTo>
                                        <a:pt x="84931" y="184943"/>
                                      </a:lnTo>
                                      <a:lnTo>
                                        <a:pt x="87312" y="167481"/>
                                      </a:lnTo>
                                      <a:lnTo>
                                        <a:pt x="90487" y="139700"/>
                                      </a:lnTo>
                                      <a:lnTo>
                                        <a:pt x="103187" y="0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55562" y="130175"/>
                                      </a:lnTo>
                                      <a:lnTo>
                                        <a:pt x="4048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3" name="Shape 21"/>
                              <wps:cNvSpPr/>
                              <wps:spPr>
                                <a:xfrm>
                                  <a:off x="467518" y="94456"/>
                                  <a:ext cx="119062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062" h="192881">
                                      <a:moveTo>
                                        <a:pt x="15081" y="0"/>
                                      </a:moveTo>
                                      <a:lnTo>
                                        <a:pt x="15081" y="13970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39687" y="189706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75406" y="4048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119062" y="192881"/>
                                      </a:lnTo>
                                      <a:lnTo>
                                        <a:pt x="119062" y="0"/>
                                      </a:lnTo>
                                      <a:lnTo>
                                        <a:pt x="150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4" name="Shape 22"/>
                              <wps:cNvSpPr/>
                              <wps:spPr>
                                <a:xfrm>
                                  <a:off x="601662" y="944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0" y="0"/>
                                      </a:moveTo>
                                      <a:lnTo>
                                        <a:pt x="44450" y="101600"/>
                                      </a:lnTo>
                                      <a:lnTo>
                                        <a:pt x="57150" y="104775"/>
                                      </a:lnTo>
                                      <a:lnTo>
                                        <a:pt x="58737" y="111125"/>
                                      </a:lnTo>
                                      <a:lnTo>
                                        <a:pt x="59531" y="123031"/>
                                      </a:lnTo>
                                      <a:lnTo>
                                        <a:pt x="59531" y="130968"/>
                                      </a:lnTo>
                                      <a:lnTo>
                                        <a:pt x="58737" y="143668"/>
                                      </a:lnTo>
                                      <a:lnTo>
                                        <a:pt x="56356" y="149225"/>
                                      </a:lnTo>
                                      <a:lnTo>
                                        <a:pt x="44450" y="152400"/>
                                      </a:lnTo>
                                      <a:lnTo>
                                        <a:pt x="44450" y="10160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103187" y="160337"/>
                                      </a:lnTo>
                                      <a:lnTo>
                                        <a:pt x="103981" y="138112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5" name="Shape 23"/>
                              <wps:cNvSpPr/>
                              <wps:spPr>
                                <a:xfrm>
                                  <a:off x="719931" y="94456"/>
                                  <a:ext cx="10477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4775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44450" y="121443"/>
                                      </a:lnTo>
                                      <a:lnTo>
                                        <a:pt x="60325" y="121443"/>
                                      </a:lnTo>
                                      <a:lnTo>
                                        <a:pt x="60325" y="192881"/>
                                      </a:lnTo>
                                      <a:lnTo>
                                        <a:pt x="104775" y="192881"/>
                                      </a:lnTo>
                                      <a:lnTo>
                                        <a:pt x="104775" y="0"/>
                                      </a:lnTo>
                                      <a:lnTo>
                                        <a:pt x="60325" y="0"/>
                                      </a:lnTo>
                                      <a:lnTo>
                                        <a:pt x="60325" y="69850"/>
                                      </a:lnTo>
                                      <a:lnTo>
                                        <a:pt x="44450" y="6985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6" name="Shape 24"/>
                              <wps:cNvSpPr/>
                              <wps:spPr>
                                <a:xfrm>
                                  <a:off x="958056" y="94456"/>
                                  <a:ext cx="44450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450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7" name="Shape 25"/>
                              <wps:cNvSpPr/>
                              <wps:spPr>
                                <a:xfrm>
                                  <a:off x="840581" y="944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0" y="0"/>
                                      </a:moveTo>
                                      <a:lnTo>
                                        <a:pt x="44450" y="101600"/>
                                      </a:lnTo>
                                      <a:lnTo>
                                        <a:pt x="57150" y="104775"/>
                                      </a:lnTo>
                                      <a:lnTo>
                                        <a:pt x="58737" y="111125"/>
                                      </a:lnTo>
                                      <a:lnTo>
                                        <a:pt x="59531" y="123031"/>
                                      </a:lnTo>
                                      <a:lnTo>
                                        <a:pt x="59531" y="130968"/>
                                      </a:lnTo>
                                      <a:lnTo>
                                        <a:pt x="58737" y="143668"/>
                                      </a:lnTo>
                                      <a:lnTo>
                                        <a:pt x="56356" y="149225"/>
                                      </a:lnTo>
                                      <a:lnTo>
                                        <a:pt x="44450" y="152400"/>
                                      </a:lnTo>
                                      <a:lnTo>
                                        <a:pt x="44450" y="10160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103187" y="160337"/>
                                      </a:lnTo>
                                      <a:lnTo>
                                        <a:pt x="103981" y="138112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8" name="Shape 26"/>
                              <wps:cNvSpPr/>
                              <wps:spPr>
                                <a:xfrm>
                                  <a:off x="1042193" y="38100"/>
                                  <a:ext cx="62706" cy="436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2706" h="43656">
                                      <a:moveTo>
                                        <a:pt x="0" y="0"/>
                                      </a:moveTo>
                                      <a:lnTo>
                                        <a:pt x="8731" y="31750"/>
                                      </a:lnTo>
                                      <a:lnTo>
                                        <a:pt x="18256" y="40481"/>
                                      </a:lnTo>
                                      <a:lnTo>
                                        <a:pt x="30956" y="43656"/>
                                      </a:lnTo>
                                      <a:lnTo>
                                        <a:pt x="43656" y="40481"/>
                                      </a:lnTo>
                                      <a:lnTo>
                                        <a:pt x="53975" y="31750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43656" y="0"/>
                                      </a:lnTo>
                                      <a:lnTo>
                                        <a:pt x="39687" y="15081"/>
                                      </a:lnTo>
                                      <a:lnTo>
                                        <a:pt x="30956" y="19843"/>
                                      </a:lnTo>
                                      <a:lnTo>
                                        <a:pt x="22225" y="15081"/>
                                      </a:lnTo>
                                      <a:lnTo>
                                        <a:pt x="1825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39" name="Shape 27"/>
                              <wps:cNvSpPr/>
                              <wps:spPr>
                                <a:xfrm>
                                  <a:off x="1018381" y="944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71437" y="192881"/>
                                      </a:lnTo>
                                      <a:lnTo>
                                        <a:pt x="110331" y="192881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69056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40" name="Shape 28"/>
                              <wps:cNvSpPr/>
                              <wps:spPr>
                                <a:xfrm>
                                  <a:off x="1177131" y="94456"/>
                                  <a:ext cx="119856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856" h="192881">
                                      <a:moveTo>
                                        <a:pt x="15081" y="0"/>
                                      </a:moveTo>
                                      <a:lnTo>
                                        <a:pt x="15081" y="13970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40481" y="189706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75406" y="4048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119856" y="192881"/>
                                      </a:lnTo>
                                      <a:lnTo>
                                        <a:pt x="119856" y="0"/>
                                      </a:lnTo>
                                      <a:lnTo>
                                        <a:pt x="150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41" name="Shape 29"/>
                              <wps:cNvSpPr/>
                              <wps:spPr>
                                <a:xfrm>
                                  <a:off x="1311275" y="94456"/>
                                  <a:ext cx="11112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1125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2231" y="88900"/>
                                      </a:lnTo>
                                      <a:lnTo>
                                        <a:pt x="72231" y="192881"/>
                                      </a:lnTo>
                                      <a:lnTo>
                                        <a:pt x="111125" y="192881"/>
                                      </a:lnTo>
                                      <a:lnTo>
                                        <a:pt x="111125" y="0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42" name="Shape 30"/>
                              <wps:cNvSpPr/>
                              <wps:spPr>
                                <a:xfrm>
                                  <a:off x="1436687" y="91281"/>
                                  <a:ext cx="100012" cy="199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0012" h="199231">
                                      <a:moveTo>
                                        <a:pt x="49212" y="0"/>
                                      </a:moveTo>
                                      <a:lnTo>
                                        <a:pt x="19843" y="9525"/>
                                      </a:lnTo>
                                      <a:lnTo>
                                        <a:pt x="3968" y="31750"/>
                                      </a:lnTo>
                                      <a:lnTo>
                                        <a:pt x="793" y="47625"/>
                                      </a:lnTo>
                                      <a:lnTo>
                                        <a:pt x="0" y="69056"/>
                                      </a:lnTo>
                                      <a:lnTo>
                                        <a:pt x="0" y="123825"/>
                                      </a:lnTo>
                                      <a:lnTo>
                                        <a:pt x="1587" y="148431"/>
                                      </a:lnTo>
                                      <a:lnTo>
                                        <a:pt x="4762" y="166687"/>
                                      </a:lnTo>
                                      <a:lnTo>
                                        <a:pt x="19843" y="190500"/>
                                      </a:lnTo>
                                      <a:lnTo>
                                        <a:pt x="33337" y="196850"/>
                                      </a:lnTo>
                                      <a:lnTo>
                                        <a:pt x="50006" y="19923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91281" y="174625"/>
                                      </a:lnTo>
                                      <a:lnTo>
                                        <a:pt x="99218" y="151606"/>
                                      </a:lnTo>
                                      <a:lnTo>
                                        <a:pt x="100012" y="136525"/>
                                      </a:lnTo>
                                      <a:lnTo>
                                        <a:pt x="100012" y="116681"/>
                                      </a:lnTo>
                                      <a:lnTo>
                                        <a:pt x="60325" y="116681"/>
                                      </a:lnTo>
                                      <a:lnTo>
                                        <a:pt x="60325" y="139700"/>
                                      </a:lnTo>
                                      <a:lnTo>
                                        <a:pt x="59531" y="152400"/>
                                      </a:lnTo>
                                      <a:lnTo>
                                        <a:pt x="58737" y="159543"/>
                                      </a:lnTo>
                                      <a:lnTo>
                                        <a:pt x="52387" y="165100"/>
                                      </a:lnTo>
                                      <a:lnTo>
                                        <a:pt x="46831" y="160337"/>
                                      </a:lnTo>
                                      <a:lnTo>
                                        <a:pt x="44450" y="144462"/>
                                      </a:lnTo>
                                      <a:lnTo>
                                        <a:pt x="44450" y="53975"/>
                                      </a:lnTo>
                                      <a:lnTo>
                                        <a:pt x="45243" y="43656"/>
                                      </a:lnTo>
                                      <a:lnTo>
                                        <a:pt x="46037" y="38100"/>
                                      </a:lnTo>
                                      <a:lnTo>
                                        <a:pt x="51593" y="34131"/>
                                      </a:lnTo>
                                      <a:lnTo>
                                        <a:pt x="56356" y="38100"/>
                                      </a:lnTo>
                                      <a:lnTo>
                                        <a:pt x="57943" y="53975"/>
                                      </a:lnTo>
                                      <a:lnTo>
                                        <a:pt x="57943" y="76200"/>
                                      </a:lnTo>
                                      <a:lnTo>
                                        <a:pt x="100012" y="76200"/>
                                      </a:lnTo>
                                      <a:lnTo>
                                        <a:pt x="99218" y="52387"/>
                                      </a:lnTo>
                                      <a:lnTo>
                                        <a:pt x="96043" y="34131"/>
                                      </a:lnTo>
                                      <a:lnTo>
                                        <a:pt x="79375" y="9525"/>
                                      </a:lnTo>
                                      <a:lnTo>
                                        <a:pt x="492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43" name="Shape 31"/>
                              <wps:cNvSpPr/>
                              <wps:spPr>
                                <a:xfrm>
                                  <a:off x="1542256" y="944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0" y="0"/>
                                      </a:moveTo>
                                      <a:lnTo>
                                        <a:pt x="0" y="404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96043" y="40481"/>
                                      </a:lnTo>
                                      <a:lnTo>
                                        <a:pt x="9604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pic:pic xmlns:pic="http://schemas.openxmlformats.org/drawingml/2006/picture">
                              <pic:nvPicPr>
                                <pic:cNvPr id="4944" name="Picture 32"/>
                                <pic:cNvPicPr/>
                              </pic:nvPicPr>
                              <pic:blipFill>
                                <a:blip r:embed="rId13"/>
                                <a:stretch/>
                              </pic:blipFill>
                              <pic:spPr>
                                <a:xfrm>
                                  <a:off x="0" y="14287"/>
                                  <a:ext cx="1016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5" name="Picture 33"/>
                                <pic:cNvPicPr/>
                              </pic:nvPicPr>
                              <pic:blipFill>
                                <a:blip r:embed="rId14"/>
                                <a:stretch/>
                              </pic:blipFill>
                              <pic:spPr>
                                <a:xfrm>
                                  <a:off x="111125" y="56356"/>
                                  <a:ext cx="11033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6" name="Picture 34"/>
                                <pic:cNvPicPr/>
                              </pic:nvPicPr>
                              <pic:blipFill>
                                <a:blip r:embed="rId15"/>
                                <a:stretch/>
                              </pic:blipFill>
                              <pic:spPr>
                                <a:xfrm>
                                  <a:off x="230187" y="56356"/>
                                  <a:ext cx="96043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7" name="Picture 35"/>
                                <pic:cNvPicPr/>
                              </pic:nvPicPr>
                              <pic:blipFill>
                                <a:blip r:embed="rId16"/>
                                <a:stretch/>
                              </pic:blipFill>
                              <pic:spPr>
                                <a:xfrm>
                                  <a:off x="325437" y="56356"/>
                                  <a:ext cx="103187" cy="2198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8" name="Picture 36"/>
                                <pic:cNvPicPr/>
                              </pic:nvPicPr>
                              <pic:blipFill>
                                <a:blip r:embed="rId17"/>
                                <a:stretch/>
                              </pic:blipFill>
                              <pic:spPr>
                                <a:xfrm>
                                  <a:off x="429418" y="56356"/>
                                  <a:ext cx="119062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9" name="Picture 37"/>
                                <pic:cNvPicPr/>
                              </pic:nvPicPr>
                              <pic:blipFill>
                                <a:blip r:embed="rId18"/>
                                <a:stretch/>
                              </pic:blipFill>
                              <pic:spPr>
                                <a:xfrm>
                                  <a:off x="563562" y="56356"/>
                                  <a:ext cx="10398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0" name="Picture 38"/>
                                <pic:cNvPicPr/>
                              </pic:nvPicPr>
                              <pic:blipFill>
                                <a:blip r:embed="rId19"/>
                                <a:stretch/>
                              </pic:blipFill>
                              <pic:spPr>
                                <a:xfrm>
                                  <a:off x="681831" y="56356"/>
                                  <a:ext cx="104775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1" name="Picture 39"/>
                                <pic:cNvPicPr/>
                              </pic:nvPicPr>
                              <pic:blipFill>
                                <a:blip r:embed="rId20"/>
                                <a:stretch/>
                              </pic:blipFill>
                              <pic:spPr>
                                <a:xfrm>
                                  <a:off x="919956" y="56356"/>
                                  <a:ext cx="44450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2" name="Picture 40"/>
                                <pic:cNvPicPr/>
                              </pic:nvPicPr>
                              <pic:blipFill>
                                <a:blip r:embed="rId18"/>
                                <a:stretch/>
                              </pic:blipFill>
                              <pic:spPr>
                                <a:xfrm>
                                  <a:off x="802481" y="56356"/>
                                  <a:ext cx="10398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3" name="Picture 41"/>
                                <pic:cNvPicPr/>
                              </pic:nvPicPr>
                              <pic:blipFill>
                                <a:blip r:embed="rId21"/>
                                <a:stretch/>
                              </pic:blipFill>
                              <pic:spPr>
                                <a:xfrm>
                                  <a:off x="1004093" y="0"/>
                                  <a:ext cx="62706" cy="4365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4" name="Picture 42"/>
                                <pic:cNvPicPr/>
                              </pic:nvPicPr>
                              <pic:blipFill>
                                <a:blip r:embed="rId22"/>
                                <a:stretch/>
                              </pic:blipFill>
                              <pic:spPr>
                                <a:xfrm>
                                  <a:off x="980281" y="56356"/>
                                  <a:ext cx="11033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5" name="Picture 43"/>
                                <pic:cNvPicPr/>
                              </pic:nvPicPr>
                              <pic:blipFill>
                                <a:blip r:embed="rId17"/>
                                <a:stretch/>
                              </pic:blipFill>
                              <pic:spPr>
                                <a:xfrm>
                                  <a:off x="1139031" y="56356"/>
                                  <a:ext cx="119856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6" name="Picture 44"/>
                                <pic:cNvPicPr/>
                              </pic:nvPicPr>
                              <pic:blipFill>
                                <a:blip r:embed="rId23"/>
                                <a:stretch/>
                              </pic:blipFill>
                              <pic:spPr>
                                <a:xfrm>
                                  <a:off x="1273175" y="56356"/>
                                  <a:ext cx="111125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7" name="Picture 45"/>
                                <pic:cNvPicPr/>
                              </pic:nvPicPr>
                              <pic:blipFill>
                                <a:blip r:embed="rId24"/>
                                <a:stretch/>
                              </pic:blipFill>
                              <pic:spPr>
                                <a:xfrm>
                                  <a:off x="1398587" y="53181"/>
                                  <a:ext cx="100012" cy="19923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8" name="Picture 46"/>
                                <pic:cNvPicPr/>
                              </pic:nvPicPr>
                              <pic:blipFill>
                                <a:blip r:embed="rId15"/>
                                <a:stretch/>
                              </pic:blipFill>
                              <pic:spPr>
                                <a:xfrm>
                                  <a:off x="1504156" y="56356"/>
                                  <a:ext cx="96043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4959" name="Shape 47"/>
                              <wps:cNvSpPr/>
                              <wps:spPr>
                                <a:xfrm>
                                  <a:off x="0" y="14287"/>
                                  <a:ext cx="101600" cy="2349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1600" h="234950">
                                      <a:moveTo>
                                        <a:pt x="101600" y="0"/>
                                      </a:moveTo>
                                      <a:lnTo>
                                        <a:pt x="101600" y="46831"/>
                                      </a:lnTo>
                                      <a:lnTo>
                                        <a:pt x="74612" y="46831"/>
                                      </a:lnTo>
                                      <a:lnTo>
                                        <a:pt x="74612" y="234950"/>
                                      </a:lnTo>
                                      <a:lnTo>
                                        <a:pt x="27781" y="234950"/>
                                      </a:lnTo>
                                      <a:lnTo>
                                        <a:pt x="27781" y="46831"/>
                                      </a:lnTo>
                                      <a:lnTo>
                                        <a:pt x="0" y="4683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016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66" name="Shape 48"/>
                              <wps:cNvSpPr/>
                              <wps:spPr>
                                <a:xfrm>
                                  <a:off x="111125" y="563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110331" y="192881"/>
                                      </a:moveTo>
                                      <a:lnTo>
                                        <a:pt x="71437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110331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67" name="Shape 49"/>
                              <wps:cNvSpPr/>
                              <wps:spPr>
                                <a:xfrm>
                                  <a:off x="230187" y="563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96043" y="0"/>
                                      </a:moveTo>
                                      <a:lnTo>
                                        <a:pt x="96043" y="404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0" y="404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60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68" name="Shape 50"/>
                              <wps:cNvSpPr/>
                              <wps:spPr>
                                <a:xfrm>
                                  <a:off x="325437" y="56356"/>
                                  <a:ext cx="103187" cy="21986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187" h="219868">
                                      <a:moveTo>
                                        <a:pt x="103187" y="0"/>
                                      </a:moveTo>
                                      <a:lnTo>
                                        <a:pt x="90487" y="139700"/>
                                      </a:lnTo>
                                      <a:lnTo>
                                        <a:pt x="87312" y="167481"/>
                                      </a:lnTo>
                                      <a:lnTo>
                                        <a:pt x="84931" y="184943"/>
                                      </a:lnTo>
                                      <a:lnTo>
                                        <a:pt x="78581" y="204787"/>
                                      </a:lnTo>
                                      <a:lnTo>
                                        <a:pt x="65087" y="215900"/>
                                      </a:lnTo>
                                      <a:lnTo>
                                        <a:pt x="53975" y="219075"/>
                                      </a:lnTo>
                                      <a:lnTo>
                                        <a:pt x="38100" y="219868"/>
                                      </a:lnTo>
                                      <a:lnTo>
                                        <a:pt x="11112" y="219868"/>
                                      </a:lnTo>
                                      <a:lnTo>
                                        <a:pt x="11112" y="188912"/>
                                      </a:lnTo>
                                      <a:lnTo>
                                        <a:pt x="24606" y="187325"/>
                                      </a:lnTo>
                                      <a:lnTo>
                                        <a:pt x="27781" y="181768"/>
                                      </a:lnTo>
                                      <a:lnTo>
                                        <a:pt x="26987" y="175418"/>
                                      </a:lnTo>
                                      <a:lnTo>
                                        <a:pt x="24606" y="16113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0481" y="0"/>
                                      </a:lnTo>
                                      <a:lnTo>
                                        <a:pt x="55562" y="130175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1031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69" name="Shape 51"/>
                              <wps:cNvSpPr/>
                              <wps:spPr>
                                <a:xfrm>
                                  <a:off x="429418" y="56356"/>
                                  <a:ext cx="119062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062" h="192881">
                                      <a:moveTo>
                                        <a:pt x="75406" y="192881"/>
                                      </a:moveTo>
                                      <a:lnTo>
                                        <a:pt x="75406" y="40481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39687" y="189706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5081" y="139700"/>
                                      </a:lnTo>
                                      <a:lnTo>
                                        <a:pt x="15081" y="0"/>
                                      </a:lnTo>
                                      <a:lnTo>
                                        <a:pt x="119062" y="0"/>
                                      </a:lnTo>
                                      <a:lnTo>
                                        <a:pt x="119062" y="192881"/>
                                      </a:lnTo>
                                      <a:lnTo>
                                        <a:pt x="75406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0" name="Shape 52"/>
                              <wps:cNvSpPr/>
                              <wps:spPr>
                                <a:xfrm>
                                  <a:off x="563562" y="563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103981" y="138112"/>
                                      </a:moveTo>
                                      <a:lnTo>
                                        <a:pt x="103187" y="160337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981" y="1381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1" name="Shape 53"/>
                              <wps:cNvSpPr/>
                              <wps:spPr>
                                <a:xfrm>
                                  <a:off x="608012" y="157956"/>
                                  <a:ext cx="15081" cy="50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81" h="50800">
                                      <a:moveTo>
                                        <a:pt x="15081" y="29368"/>
                                      </a:moveTo>
                                      <a:lnTo>
                                        <a:pt x="15081" y="21431"/>
                                      </a:lnTo>
                                      <a:lnTo>
                                        <a:pt x="14287" y="9525"/>
                                      </a:lnTo>
                                      <a:lnTo>
                                        <a:pt x="12700" y="31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50800"/>
                                      </a:lnTo>
                                      <a:lnTo>
                                        <a:pt x="11906" y="47625"/>
                                      </a:lnTo>
                                      <a:lnTo>
                                        <a:pt x="14287" y="42068"/>
                                      </a:lnTo>
                                      <a:lnTo>
                                        <a:pt x="15081" y="29368"/>
                                      </a:lnTo>
                                      <a:lnTo>
                                        <a:pt x="15081" y="29368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2" name="Shape 54"/>
                              <wps:cNvSpPr/>
                              <wps:spPr>
                                <a:xfrm>
                                  <a:off x="681831" y="56356"/>
                                  <a:ext cx="10477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4775" h="192881">
                                      <a:moveTo>
                                        <a:pt x="104775" y="192881"/>
                                      </a:moveTo>
                                      <a:lnTo>
                                        <a:pt x="60325" y="192881"/>
                                      </a:lnTo>
                                      <a:lnTo>
                                        <a:pt x="60325" y="121443"/>
                                      </a:lnTo>
                                      <a:lnTo>
                                        <a:pt x="44450" y="121443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9850"/>
                                      </a:lnTo>
                                      <a:lnTo>
                                        <a:pt x="60325" y="69850"/>
                                      </a:lnTo>
                                      <a:lnTo>
                                        <a:pt x="60325" y="0"/>
                                      </a:lnTo>
                                      <a:lnTo>
                                        <a:pt x="104775" y="0"/>
                                      </a:lnTo>
                                      <a:lnTo>
                                        <a:pt x="104775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3" name="Shape 55"/>
                              <wps:cNvSpPr/>
                              <wps:spPr>
                                <a:xfrm>
                                  <a:off x="802481" y="563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103981" y="138112"/>
                                      </a:moveTo>
                                      <a:lnTo>
                                        <a:pt x="103187" y="160337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981" y="1381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4" name="Shape 56"/>
                              <wps:cNvSpPr/>
                              <wps:spPr>
                                <a:xfrm>
                                  <a:off x="846931" y="157956"/>
                                  <a:ext cx="15081" cy="50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81" h="50800">
                                      <a:moveTo>
                                        <a:pt x="15081" y="29368"/>
                                      </a:moveTo>
                                      <a:lnTo>
                                        <a:pt x="15081" y="21431"/>
                                      </a:lnTo>
                                      <a:lnTo>
                                        <a:pt x="14287" y="9525"/>
                                      </a:lnTo>
                                      <a:lnTo>
                                        <a:pt x="12700" y="31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50800"/>
                                      </a:lnTo>
                                      <a:lnTo>
                                        <a:pt x="11906" y="47625"/>
                                      </a:lnTo>
                                      <a:lnTo>
                                        <a:pt x="14287" y="42068"/>
                                      </a:lnTo>
                                      <a:lnTo>
                                        <a:pt x="15081" y="29368"/>
                                      </a:lnTo>
                                      <a:lnTo>
                                        <a:pt x="15081" y="29368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5" name="Shape 57"/>
                              <wps:cNvSpPr/>
                              <wps:spPr>
                                <a:xfrm>
                                  <a:off x="919956" y="56356"/>
                                  <a:ext cx="44450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450" h="192881">
                                      <a:moveTo>
                                        <a:pt x="44450" y="192881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6" name="Shape 58"/>
                              <wps:cNvSpPr/>
                              <wps:spPr>
                                <a:xfrm>
                                  <a:off x="980281" y="563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110331" y="192881"/>
                                      </a:moveTo>
                                      <a:lnTo>
                                        <a:pt x="71437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056" y="0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110331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7" name="Shape 59"/>
                              <wps:cNvSpPr/>
                              <wps:spPr>
                                <a:xfrm>
                                  <a:off x="1004093" y="0"/>
                                  <a:ext cx="62706" cy="436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2706" h="43656">
                                      <a:moveTo>
                                        <a:pt x="43656" y="0"/>
                                      </a:moveTo>
                                      <a:lnTo>
                                        <a:pt x="62706" y="0"/>
                                      </a:lnTo>
                                      <a:lnTo>
                                        <a:pt x="53975" y="31750"/>
                                      </a:lnTo>
                                      <a:lnTo>
                                        <a:pt x="43656" y="40481"/>
                                      </a:lnTo>
                                      <a:lnTo>
                                        <a:pt x="30956" y="43656"/>
                                      </a:lnTo>
                                      <a:lnTo>
                                        <a:pt x="18256" y="40481"/>
                                      </a:lnTo>
                                      <a:lnTo>
                                        <a:pt x="8731" y="317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8256" y="0"/>
                                      </a:lnTo>
                                      <a:lnTo>
                                        <a:pt x="22225" y="15081"/>
                                      </a:lnTo>
                                      <a:lnTo>
                                        <a:pt x="30956" y="19843"/>
                                      </a:lnTo>
                                      <a:lnTo>
                                        <a:pt x="39687" y="15081"/>
                                      </a:lnTo>
                                      <a:lnTo>
                                        <a:pt x="43656" y="0"/>
                                      </a:lnTo>
                                      <a:lnTo>
                                        <a:pt x="4365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8" name="Shape 60"/>
                              <wps:cNvSpPr/>
                              <wps:spPr>
                                <a:xfrm>
                                  <a:off x="1139031" y="56356"/>
                                  <a:ext cx="119856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856" h="192881">
                                      <a:moveTo>
                                        <a:pt x="75406" y="192881"/>
                                      </a:moveTo>
                                      <a:lnTo>
                                        <a:pt x="75406" y="40481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40481" y="189706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5081" y="139700"/>
                                      </a:lnTo>
                                      <a:lnTo>
                                        <a:pt x="15081" y="0"/>
                                      </a:lnTo>
                                      <a:lnTo>
                                        <a:pt x="119856" y="0"/>
                                      </a:lnTo>
                                      <a:lnTo>
                                        <a:pt x="119856" y="192881"/>
                                      </a:lnTo>
                                      <a:lnTo>
                                        <a:pt x="75406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79" name="Shape 61"/>
                              <wps:cNvSpPr/>
                              <wps:spPr>
                                <a:xfrm>
                                  <a:off x="1273175" y="56356"/>
                                  <a:ext cx="11112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1125" h="192881">
                                      <a:moveTo>
                                        <a:pt x="111125" y="192881"/>
                                      </a:moveTo>
                                      <a:lnTo>
                                        <a:pt x="72231" y="192881"/>
                                      </a:lnTo>
                                      <a:lnTo>
                                        <a:pt x="72231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111125" y="0"/>
                                      </a:lnTo>
                                      <a:lnTo>
                                        <a:pt x="111125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80" name="Shape 62"/>
                              <wps:cNvSpPr/>
                              <wps:spPr>
                                <a:xfrm>
                                  <a:off x="1398587" y="53181"/>
                                  <a:ext cx="100012" cy="199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0012" h="199231">
                                      <a:moveTo>
                                        <a:pt x="100012" y="76200"/>
                                      </a:moveTo>
                                      <a:lnTo>
                                        <a:pt x="57943" y="76200"/>
                                      </a:lnTo>
                                      <a:lnTo>
                                        <a:pt x="57943" y="53975"/>
                                      </a:lnTo>
                                      <a:lnTo>
                                        <a:pt x="56356" y="38100"/>
                                      </a:lnTo>
                                      <a:lnTo>
                                        <a:pt x="51593" y="34131"/>
                                      </a:lnTo>
                                      <a:lnTo>
                                        <a:pt x="46037" y="38100"/>
                                      </a:lnTo>
                                      <a:lnTo>
                                        <a:pt x="45243" y="43656"/>
                                      </a:lnTo>
                                      <a:lnTo>
                                        <a:pt x="44450" y="53975"/>
                                      </a:lnTo>
                                      <a:lnTo>
                                        <a:pt x="44450" y="144462"/>
                                      </a:lnTo>
                                      <a:lnTo>
                                        <a:pt x="46831" y="160337"/>
                                      </a:lnTo>
                                      <a:lnTo>
                                        <a:pt x="52387" y="165100"/>
                                      </a:lnTo>
                                      <a:lnTo>
                                        <a:pt x="58737" y="159543"/>
                                      </a:lnTo>
                                      <a:lnTo>
                                        <a:pt x="59531" y="152400"/>
                                      </a:lnTo>
                                      <a:lnTo>
                                        <a:pt x="60325" y="139700"/>
                                      </a:lnTo>
                                      <a:lnTo>
                                        <a:pt x="60325" y="116681"/>
                                      </a:lnTo>
                                      <a:lnTo>
                                        <a:pt x="100012" y="116681"/>
                                      </a:lnTo>
                                      <a:lnTo>
                                        <a:pt x="100012" y="136525"/>
                                      </a:lnTo>
                                      <a:lnTo>
                                        <a:pt x="99218" y="151606"/>
                                      </a:lnTo>
                                      <a:lnTo>
                                        <a:pt x="91281" y="174625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50006" y="199231"/>
                                      </a:lnTo>
                                      <a:lnTo>
                                        <a:pt x="33337" y="196850"/>
                                      </a:lnTo>
                                      <a:lnTo>
                                        <a:pt x="19843" y="190500"/>
                                      </a:lnTo>
                                      <a:lnTo>
                                        <a:pt x="4762" y="166687"/>
                                      </a:lnTo>
                                      <a:lnTo>
                                        <a:pt x="1587" y="148431"/>
                                      </a:lnTo>
                                      <a:lnTo>
                                        <a:pt x="0" y="123825"/>
                                      </a:lnTo>
                                      <a:lnTo>
                                        <a:pt x="0" y="69056"/>
                                      </a:lnTo>
                                      <a:lnTo>
                                        <a:pt x="793" y="47625"/>
                                      </a:lnTo>
                                      <a:lnTo>
                                        <a:pt x="3968" y="31750"/>
                                      </a:lnTo>
                                      <a:lnTo>
                                        <a:pt x="19843" y="9525"/>
                                      </a:lnTo>
                                      <a:lnTo>
                                        <a:pt x="49212" y="0"/>
                                      </a:lnTo>
                                      <a:lnTo>
                                        <a:pt x="79375" y="9525"/>
                                      </a:lnTo>
                                      <a:lnTo>
                                        <a:pt x="96043" y="34131"/>
                                      </a:lnTo>
                                      <a:lnTo>
                                        <a:pt x="99218" y="52387"/>
                                      </a:lnTo>
                                      <a:lnTo>
                                        <a:pt x="100012" y="76200"/>
                                      </a:lnTo>
                                      <a:lnTo>
                                        <a:pt x="100012" y="7620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4981" name="Shape 63"/>
                              <wps:cNvSpPr/>
                              <wps:spPr>
                                <a:xfrm>
                                  <a:off x="1504156" y="563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96043" y="0"/>
                                      </a:moveTo>
                                      <a:lnTo>
                                        <a:pt x="96043" y="404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0" y="404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60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1="http://schemas.microsoft.com/office/drawing/2015/9/8/chartex">
                  <w:pict>
                    <v:group w14:anchorId="0E5DCF39" id="drawingObject16" o:spid="_x0000_s1026" style="position:absolute;margin-left:24.55pt;margin-top:579.9pt;width:129pt;height:24.75pt;z-index:-251642880;mso-position-horizontal-relative:page;mso-position-vertical-relative:page" coordsize="16383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" o:allowincell="f">
                      <v:shape id="Shape 17" o:spid="_x0000_s1027" style="position:absolute;left:381;top:523;width:1016;height:2350;visibility:visible;mso-wrap-style:square;v-text-anchor:top" coordsize="101600,234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" path="m,l,46831r27781,l27781,234950r46831,l74612,46831r26988,l101600,,,xe" fillcolor="#99f" stroked="f">
                        <v:path arrowok="t" textboxrect="0,0,101600,234950"/>
                      </v:shape>
                      <v:shape id="Shape 18" o:spid="_x0000_s1028" style="position:absolute;left:1492;top:944;width:1103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" path="m,l,192881r40481,l71437,88900r,103981l110331,192881,110331,,69850,,38893,103187,38893,,,xe" fillcolor="#99f" stroked="f">
                        <v:path arrowok="t" textboxrect="0,0,110331,192881"/>
                      </v:shape>
                      <v:shape id="Shape 19" o:spid="_x0000_s1029" style="position:absolute;left:2682;top:944;width:961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" path="m,l,40481r26193,l26193,192881r44450,l70643,40481r25400,l96043,,,xe" fillcolor="#99f" stroked="f">
                        <v:path arrowok="t" textboxrect="0,0,96043,192881"/>
                      </v:shape>
                      <v:shape id="Shape 20" o:spid="_x0000_s1030" style="position:absolute;left:3635;top:944;width:1032;height:2199;visibility:visible;mso-wrap-style:square;v-text-anchor:top" coordsize="103187,21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" path="m,l24606,161131r2381,14287l27781,181768r-3175,5557l11112,188912r,30956l38100,219868r15875,-793l65087,215900,78581,204787r6350,-19844l87312,167481r3175,-27781l103187,,62706,,55562,130175,40481,,,xe" fillcolor="#99f" stroked="f">
                        <v:path arrowok="t" textboxrect="0,0,103187,219868"/>
                      </v:shape>
                      <v:shape id="Shape 21" o:spid="_x0000_s1031" style="position:absolute;left:4675;top:944;width:1190;height:1929;visibility:visible;mso-wrap-style:square;v-text-anchor:top" coordsize="119062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" path="m15081,r,139700l14287,152400r-2381,6350l,161131r,31750l7143,192881r19844,-794l39687,189706,54768,175418r3969,-15081l59531,138112r,-97631l75406,40481r,152400l119062,192881,119062,,15081,xe" fillcolor="#99f" stroked="f">
                        <v:path arrowok="t" textboxrect="0,0,119062,192881"/>
                      </v:shape>
                      <v:shape id="Shape 22" o:spid="_x0000_s1032" style="position:absolute;left:6016;top:944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" path="m,l44450,101600r12700,3175l58737,111125r794,11906l59531,130968r-794,12700l56356,149225r-11906,3175l44450,101600,,,,192881r51593,l71437,192087r12700,-2381l99218,175418r3969,-15081l103981,138112r,-19844l103187,96837,99218,82550,83343,67468,69850,65087,51593,64293r-7143,l44450,,,xe" fillcolor="#99f" stroked="f">
                        <v:path arrowok="t" textboxrect="0,0,103981,192881"/>
                      </v:shape>
                      <v:shape id="Shape 23" o:spid="_x0000_s1033" style="position:absolute;left:7199;top:944;width:1048;height:1929;visibility:visible;mso-wrap-style:square;v-text-anchor:top" coordsize="10477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" path="m,l,192881r44450,l44450,121443r15875,l60325,192881r44450,l104775,,60325,r,69850l44450,69850,44450,,,xe" fillcolor="#99f" stroked="f">
                        <v:path arrowok="t" textboxrect="0,0,104775,192881"/>
                      </v:shape>
                      <v:shape id="Shape 24" o:spid="_x0000_s1034" style="position:absolute;left:9580;top:944;width:445;height:1929;visibility:visible;mso-wrap-style:square;v-text-anchor:top" coordsize="44450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" path="m,l,192881r44450,l44450,,,xe" fillcolor="#99f" stroked="f">
                        <v:path arrowok="t" textboxrect="0,0,44450,192881"/>
                      </v:shape>
                      <v:shape id="Shape 25" o:spid="_x0000_s1035" style="position:absolute;left:8405;top:944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" path="m,l44450,101600r12700,3175l58737,111125r794,11906l59531,130968r-794,12700l56356,149225r-11906,3175l44450,101600,,,,192881r51593,l71437,192087r12700,-2381l99218,175418r3969,-15081l103981,138112r,-19844l103187,96837,99218,82550,83343,67468,69850,65087,51593,64293r-7143,l44450,,,xe" fillcolor="#99f" stroked="f">
                        <v:path arrowok="t" textboxrect="0,0,103981,192881"/>
                      </v:shape>
                      <v:shape id="Shape 26" o:spid="_x0000_s1036" style="position:absolute;left:10421;top:381;width:627;height:436;visibility:visible;mso-wrap-style:square;v-text-anchor:top" coordsize="62706,43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" path="m,l8731,31750r9525,8731l30956,43656,43656,40481,53975,31750,62706,,43656,,39687,15081r-8731,4762l22225,15081,18256,,,xe" fillcolor="#99f" stroked="f">
                        <v:path arrowok="t" textboxrect="0,0,62706,43656"/>
                      </v:shape>
                      <v:shape id="Shape 27" o:spid="_x0000_s1037" style="position:absolute;left:10183;top:944;width:1104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" path="m,l,192881r40481,l71437,88900r,103981l110331,192881,110331,,69056,,38893,103187,38893,,,xe" fillcolor="#99f" stroked="f">
                        <v:path arrowok="t" textboxrect="0,0,110331,192881"/>
                      </v:shape>
                      <v:shape id="Shape 28" o:spid="_x0000_s1038" style="position:absolute;left:11771;top:944;width:1198;height:1929;visibility:visible;mso-wrap-style:square;v-text-anchor:top" coordsize="119856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" path="m15081,r,139700l14287,152400r-2381,6350l,161131r,31750l7143,192881r19844,-794l40481,189706,54768,175418r3969,-15081l59531,138112r,-97631l75406,40481r,152400l119856,192881,119856,,15081,xe" fillcolor="#99f" stroked="f">
                        <v:path arrowok="t" textboxrect="0,0,119856,192881"/>
                      </v:shape>
                      <v:shape id="Shape 29" o:spid="_x0000_s1039" style="position:absolute;left:13112;top:944;width:1112;height:1929;visibility:visible;mso-wrap-style:square;v-text-anchor:top" coordsize="11112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" path="m,l,192881r40481,l72231,88900r,103981l111125,192881,111125,,69850,,38893,103187,38893,,,xe" fillcolor="#99f" stroked="f">
                        <v:path arrowok="t" textboxrect="0,0,111125,192881"/>
                      </v:shape>
                      <v:shape id="Shape 30" o:spid="_x0000_s1040" style="position:absolute;left:14366;top:912;width:1000;height:1993;visibility:visible;mso-wrap-style:square;v-text-anchor:top" coordsize="100012,199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" path="m49212,l19843,9525,3968,31750,793,47625,,69056r,54769l1587,148431r3175,18256l19843,190500r13494,6350l50006,199231r25400,-6350l91281,174625r7937,-23019l100012,136525r,-19844l60325,116681r,23019l59531,152400r-794,7143l52387,165100r-5556,-4763l44450,144462r,-90487l45243,43656r794,-5556l51593,34131r4763,3969l57943,53975r,22225l100012,76200,99218,52387,96043,34131,79375,9525,49212,xe" fillcolor="#99f" stroked="f">
                        <v:path arrowok="t" textboxrect="0,0,100012,199231"/>
                      </v:shape>
                      <v:shape id="Shape 31" o:spid="_x0000_s1041" style="position:absolute;left:15422;top:944;width:960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" path="m,l,40481r26193,l26193,192881r44450,l70643,40481r25400,l96043,,,xe" fillcolor="#99f" stroked="f">
                        <v:path arrowok="t" textboxrect="0,0,96043,192881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2" o:spid="_x0000_s1042" type="#_x0000_t75" style="position:absolute;top:142;width:1016;height:2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">
                        <v:imagedata r:id="rId25" o:title=""/>
                      </v:shape>
                      <v:shape id="Picture 33" o:spid="_x0000_s1043" type="#_x0000_t75" style="position:absolute;left:1111;top:563;width:1103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">
                        <v:imagedata r:id="rId26" o:title=""/>
                      </v:shape>
                      <v:shape id="Picture 34" o:spid="_x0000_s1044" type="#_x0000_t75" style="position:absolute;left:2301;top:563;width:961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">
                        <v:imagedata r:id="rId27" o:title=""/>
                      </v:shape>
                      <v:shape id="Picture 35" o:spid="_x0000_s1045" type="#_x0000_t75" style="position:absolute;left:3254;top:563;width:1032;height:2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">
                        <v:imagedata r:id="rId28" o:title=""/>
                      </v:shape>
                      <v:shape id="Picture 36" o:spid="_x0000_s1046" type="#_x0000_t75" style="position:absolute;left:4294;top:563;width:119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">
                        <v:imagedata r:id="rId29" o:title=""/>
                      </v:shape>
                      <v:shape id="Picture 37" o:spid="_x0000_s1047" type="#_x0000_t75" style="position:absolute;left:5635;top:563;width:104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">
                        <v:imagedata r:id="rId30" o:title=""/>
                      </v:shape>
                      <v:shape id="Picture 38" o:spid="_x0000_s1048" type="#_x0000_t75" style="position:absolute;left:6818;top:563;width:1048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">
                        <v:imagedata r:id="rId31" o:title=""/>
                      </v:shape>
                      <v:shape id="Picture 39" o:spid="_x0000_s1049" type="#_x0000_t75" style="position:absolute;left:9199;top:563;width:445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">
                        <v:imagedata r:id="rId32" o:title=""/>
                      </v:shape>
                      <v:shape id="Picture 40" o:spid="_x0000_s1050" type="#_x0000_t75" style="position:absolute;left:8024;top:563;width:104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">
                        <v:imagedata r:id="rId30" o:title=""/>
                      </v:shape>
                      <v:shape id="Picture 41" o:spid="_x0000_s1051" type="#_x0000_t75" style="position:absolute;left:10040;width:627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">
                        <v:imagedata r:id="rId33" o:title=""/>
                      </v:shape>
                      <v:shape id="Picture 42" o:spid="_x0000_s1052" type="#_x0000_t75" style="position:absolute;left:9802;top:563;width:1104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">
                        <v:imagedata r:id="rId34" o:title=""/>
                      </v:shape>
                      <v:shape id="Picture 43" o:spid="_x0000_s1053" type="#_x0000_t75" style="position:absolute;left:11390;top:563;width:1198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">
                        <v:imagedata r:id="rId29" o:title=""/>
                      </v:shape>
                      <v:shape id="Picture 44" o:spid="_x0000_s1054" type="#_x0000_t75" style="position:absolute;left:12731;top:563;width:1112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">
                        <v:imagedata r:id="rId35" o:title=""/>
                      </v:shape>
                      <v:shape id="Picture 45" o:spid="_x0000_s1055" type="#_x0000_t75" style="position:absolute;left:13985;top:531;width:1000;height:1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">
                        <v:imagedata r:id="rId36" o:title=""/>
                      </v:shape>
                      <v:shape id="Picture 46" o:spid="_x0000_s1056" type="#_x0000_t75" style="position:absolute;left:15041;top:563;width:96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">
                        <v:imagedata r:id="rId27" o:title=""/>
                      </v:shape>
                      <v:shape id="Shape 47" o:spid="_x0000_s1057" style="position:absolute;top:142;width:1016;height:2350;visibility:visible;mso-wrap-style:square;v-text-anchor:top" coordsize="101600,234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" path="m101600,r,46831l74612,46831r,188119l27781,234950r,-188119l,46831,,,101600,xe" filled="f" strokecolor="#c9f">
                        <v:stroke endcap="round"/>
                        <v:path arrowok="t" textboxrect="0,0,101600,234950"/>
                      </v:shape>
                      <v:shape id="Shape 48" o:spid="_x0000_s1058" style="position:absolute;left:1111;top:563;width:1103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" path="m110331,192881r-38894,l71437,88900,40481,192881,,192881,,,38893,r,103187l69850,r40481,l110331,192881xe" filled="f" strokecolor="#c9f">
                        <v:stroke endcap="round"/>
                        <v:path arrowok="t" textboxrect="0,0,110331,192881"/>
                      </v:shape>
                      <v:shape id="Shape 49" o:spid="_x0000_s1059" style="position:absolute;left:2301;top:563;width:961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" path="m96043,r,40481l70643,40481r,152400l26193,192881r,-152400l,40481,,,96043,xe" filled="f" strokecolor="#c9f">
                        <v:stroke endcap="round"/>
                        <v:path arrowok="t" textboxrect="0,0,96043,192881"/>
                      </v:shape>
                      <v:shape id="Shape 50" o:spid="_x0000_s1060" style="position:absolute;left:3254;top:563;width:1032;height:2199;visibility:visible;mso-wrap-style:square;v-text-anchor:top" coordsize="103187,21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" path="m103187,l90487,139700r-3175,27781l84931,184943r-6350,19844l65087,215900r-11112,3175l38100,219868r-26988,l11112,188912r13494,-1587l27781,181768r-794,-6350l24606,161131,,,40481,,55562,130175,62706,r40481,xe" filled="f" strokecolor="#c9f">
                        <v:stroke endcap="round"/>
                        <v:path arrowok="t" textboxrect="0,0,103187,219868"/>
                      </v:shape>
                      <v:shape id="Shape 51" o:spid="_x0000_s1061" style="position:absolute;left:4294;top:563;width:1190;height:1929;visibility:visible;mso-wrap-style:square;v-text-anchor:top" coordsize="119062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" path="m75406,192881r,-152400l59531,40481r,97631l58737,160337r-3969,15081l39687,189706r-12700,2381l7143,192881r-7143,l,161131r11906,-2381l14287,152400r794,-12700l15081,,119062,r,192881l75406,192881xe" filled="f" strokecolor="#c9f">
                        <v:stroke endcap="round"/>
                        <v:path arrowok="t" textboxrect="0,0,119062,192881"/>
                      </v:shape>
                      <v:shape id="Shape 52" o:spid="_x0000_s1062" style="position:absolute;left:5635;top:563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" path="m103981,138112r-794,22225l99218,175418,84137,189706r-12700,2381l51593,192881,,192881,,,44450,r,64293l51593,64293r18257,794l83343,67468,99218,82550r3969,14287l103981,118268r,19844xe" filled="f" strokecolor="#c9f">
                        <v:stroke endcap="round"/>
                        <v:path arrowok="t" textboxrect="0,0,103981,192881"/>
                      </v:shape>
                      <v:shape id="Shape 53" o:spid="_x0000_s1063" style="position:absolute;left:6080;top:1579;width:150;height:508;visibility:visible;mso-wrap-style:square;v-text-anchor:top" coordsize="15081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" path="m15081,29368r,-7937l14287,9525,12700,3175,,,,50800,11906,47625r2381,-5557l15081,29368r,xe" filled="f" strokecolor="#c9f">
                        <v:stroke endcap="round"/>
                        <v:path arrowok="t" textboxrect="0,0,15081,50800"/>
                      </v:shape>
                      <v:shape id="Shape 54" o:spid="_x0000_s1064" style="position:absolute;left:6818;top:563;width:1048;height:1929;visibility:visible;mso-wrap-style:square;v-text-anchor:top" coordsize="10477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" path="m104775,192881r-44450,l60325,121443r-15875,l44450,192881,,192881,,,44450,r,69850l60325,69850,60325,r44450,l104775,192881xe" filled="f" strokecolor="#c9f">
                        <v:stroke endcap="round"/>
                        <v:path arrowok="t" textboxrect="0,0,104775,192881"/>
                      </v:shape>
                      <v:shape id="Shape 55" o:spid="_x0000_s1065" style="position:absolute;left:8024;top:563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" path="m103981,138112r-794,22225l99218,175418,84137,189706r-12700,2381l51593,192881,,192881,,,44450,r,64293l51593,64293r18257,794l83343,67468,99218,82550r3969,14287l103981,118268r,19844xe" filled="f" strokecolor="#c9f">
                        <v:stroke endcap="round"/>
                        <v:path arrowok="t" textboxrect="0,0,103981,192881"/>
                      </v:shape>
                      <v:shape id="Shape 56" o:spid="_x0000_s1066" style="position:absolute;left:8469;top:1579;width:151;height:508;visibility:visible;mso-wrap-style:square;v-text-anchor:top" coordsize="15081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" path="m15081,29368r,-7937l14287,9525,12700,3175,,,,50800,11906,47625r2381,-5557l15081,29368r,xe" filled="f" strokecolor="#c9f">
                        <v:stroke endcap="round"/>
                        <v:path arrowok="t" textboxrect="0,0,15081,50800"/>
                      </v:shape>
                      <v:shape id="Shape 57" o:spid="_x0000_s1067" style="position:absolute;left:9199;top:563;width:445;height:1929;visibility:visible;mso-wrap-style:square;v-text-anchor:top" coordsize="44450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" path="m44450,192881l,192881,,,44450,r,192881xe" filled="f" strokecolor="#c9f">
                        <v:stroke endcap="round"/>
                        <v:path arrowok="t" textboxrect="0,0,44450,192881"/>
                      </v:shape>
                      <v:shape id="Shape 58" o:spid="_x0000_s1068" style="position:absolute;left:9802;top:563;width:1104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" path="m110331,192881r-38894,l71437,88900,40481,192881,,192881,,,38893,r,103187l69056,r41275,l110331,192881xe" filled="f" strokecolor="#c9f">
                        <v:stroke endcap="round"/>
                        <v:path arrowok="t" textboxrect="0,0,110331,192881"/>
                      </v:shape>
                      <v:shape id="Shape 59" o:spid="_x0000_s1069" style="position:absolute;left:10040;width:627;height:436;visibility:visible;mso-wrap-style:square;v-text-anchor:top" coordsize="62706,43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" path="m43656,l62706,,53975,31750,43656,40481,30956,43656,18256,40481,8731,31750,,,18256,r3969,15081l30956,19843r8731,-4762l43656,r,xe" filled="f" strokecolor="#c9f">
                        <v:stroke endcap="round"/>
                        <v:path arrowok="t" textboxrect="0,0,62706,43656"/>
                      </v:shape>
                      <v:shape id="Shape 60" o:spid="_x0000_s1070" style="position:absolute;left:11390;top:563;width:1198;height:1929;visibility:visible;mso-wrap-style:square;v-text-anchor:top" coordsize="119856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" path="m75406,192881r,-152400l59531,40481r,97631l58737,160337r-3969,15081l40481,189706r-13494,2381l7143,192881r-7143,l,161131r11906,-2381l14287,152400r794,-12700l15081,,119856,r,192881l75406,192881xe" filled="f" strokecolor="#c9f">
                        <v:stroke endcap="round"/>
                        <v:path arrowok="t" textboxrect="0,0,119856,192881"/>
                      </v:shape>
                      <v:shape id="Shape 61" o:spid="_x0000_s1071" style="position:absolute;left:12731;top:563;width:1112;height:1929;visibility:visible;mso-wrap-style:square;v-text-anchor:top" coordsize="11112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" path="m111125,192881r-38894,l72231,88900,40481,192881,,192881,,,38893,r,103187l69850,r41275,l111125,192881xe" filled="f" strokecolor="#c9f">
                        <v:stroke endcap="round"/>
                        <v:path arrowok="t" textboxrect="0,0,111125,192881"/>
                      </v:shape>
                      <v:shape id="Shape 62" o:spid="_x0000_s1072" style="position:absolute;left:13985;top:531;width:1000;height:1993;visibility:visible;mso-wrap-style:square;v-text-anchor:top" coordsize="100012,199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" path="m100012,76200r-42069,l57943,53975,56356,38100,51593,34131r-5556,3969l45243,43656r-793,10319l44450,144462r2381,15875l52387,165100r6350,-5557l59531,152400r794,-12700l60325,116681r39687,l100012,136525r-794,15081l91281,174625,75406,192881r-25400,6350l33337,196850,19843,190500,4762,166687,1587,148431,,123825,,69056,793,47625,3968,31750,19843,9525,49212,,79375,9525,96043,34131r3175,18256l100012,76200r,xe" filled="f" strokecolor="#c9f">
                        <v:stroke endcap="round"/>
                        <v:path arrowok="t" textboxrect="0,0,100012,199231"/>
                      </v:shape>
                      <v:shape id="Shape 63" o:spid="_x0000_s1073" style="position:absolute;left:15041;top:563;width:960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" path="m96043,r,40481l70643,40481r,152400l26193,192881r,-152400l,40481,,,96043,xe" filled="f" strokecolor="#c9f">
                        <v:stroke endcap="round"/>
                        <v:path arrowok="t" textboxrect="0,0,96043,192881"/>
                      </v:shape>
                      <w10:wrap anchorx="page" anchory="page"/>
                    </v:group>
                  </w:pict>
                </mc:Fallback>
              </mc:AlternateConten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, 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 конк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D5737">
              <w:rPr>
                <w:rFonts w:ascii="Times New Roman" w:hAnsi="Times New Roman" w:cs="Times New Roman"/>
                <w:sz w:val="26"/>
                <w:szCs w:val="26"/>
              </w:rPr>
              <w:t xml:space="preserve">Общеобразовательные предметы, итоговая аттестация внеурочная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ь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ь</w:t>
            </w:r>
            <w:r w:rsidRPr="006D5737">
              <w:rPr>
                <w:noProof/>
                <w:sz w:val="26"/>
                <w:szCs w:val="26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7696" behindDoc="1" locked="0" layoutInCell="0" allowOverlap="1" wp14:anchorId="30D92168" wp14:editId="14E35DA3">
                      <wp:simplePos x="0" y="0"/>
                      <wp:positionH relativeFrom="page">
                        <wp:posOffset>311943</wp:posOffset>
                      </wp:positionH>
                      <wp:positionV relativeFrom="page">
                        <wp:posOffset>7364983</wp:posOffset>
                      </wp:positionV>
                      <wp:extent cx="1638300" cy="314325"/>
                      <wp:effectExtent l="0" t="0" r="0" b="0"/>
                      <wp:wrapNone/>
                      <wp:docPr id="5610" name="drawingObject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0" cy="314325"/>
                                <a:chOff x="0" y="0"/>
                                <a:chExt cx="1638300" cy="314325"/>
                              </a:xfrm>
                              <a:noFill/>
                            </wpg:grpSpPr>
                            <wps:wsp>
                              <wps:cNvPr id="5611" name="Shape 17"/>
                              <wps:cNvSpPr/>
                              <wps:spPr>
                                <a:xfrm>
                                  <a:off x="38100" y="52387"/>
                                  <a:ext cx="101600" cy="2349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1600" h="234950">
                                      <a:moveTo>
                                        <a:pt x="0" y="0"/>
                                      </a:moveTo>
                                      <a:lnTo>
                                        <a:pt x="0" y="46831"/>
                                      </a:lnTo>
                                      <a:lnTo>
                                        <a:pt x="27781" y="46831"/>
                                      </a:lnTo>
                                      <a:lnTo>
                                        <a:pt x="27781" y="234950"/>
                                      </a:lnTo>
                                      <a:lnTo>
                                        <a:pt x="74612" y="234950"/>
                                      </a:lnTo>
                                      <a:lnTo>
                                        <a:pt x="74612" y="46831"/>
                                      </a:lnTo>
                                      <a:lnTo>
                                        <a:pt x="101600" y="46831"/>
                                      </a:lnTo>
                                      <a:lnTo>
                                        <a:pt x="10160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2" name="Shape 18"/>
                              <wps:cNvSpPr/>
                              <wps:spPr>
                                <a:xfrm>
                                  <a:off x="149225" y="944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71437" y="192881"/>
                                      </a:lnTo>
                                      <a:lnTo>
                                        <a:pt x="110331" y="192881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3" name="Shape 19"/>
                              <wps:cNvSpPr/>
                              <wps:spPr>
                                <a:xfrm>
                                  <a:off x="268287" y="944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0" y="0"/>
                                      </a:moveTo>
                                      <a:lnTo>
                                        <a:pt x="0" y="404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96043" y="40481"/>
                                      </a:lnTo>
                                      <a:lnTo>
                                        <a:pt x="9604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4" name="Shape 20"/>
                              <wps:cNvSpPr/>
                              <wps:spPr>
                                <a:xfrm>
                                  <a:off x="363537" y="94456"/>
                                  <a:ext cx="103187" cy="21986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187" h="219868">
                                      <a:moveTo>
                                        <a:pt x="0" y="0"/>
                                      </a:moveTo>
                                      <a:lnTo>
                                        <a:pt x="24606" y="161131"/>
                                      </a:lnTo>
                                      <a:lnTo>
                                        <a:pt x="26987" y="175418"/>
                                      </a:lnTo>
                                      <a:lnTo>
                                        <a:pt x="27781" y="181768"/>
                                      </a:lnTo>
                                      <a:lnTo>
                                        <a:pt x="24606" y="187325"/>
                                      </a:lnTo>
                                      <a:lnTo>
                                        <a:pt x="11112" y="188912"/>
                                      </a:lnTo>
                                      <a:lnTo>
                                        <a:pt x="11112" y="219868"/>
                                      </a:lnTo>
                                      <a:lnTo>
                                        <a:pt x="38100" y="219868"/>
                                      </a:lnTo>
                                      <a:lnTo>
                                        <a:pt x="53975" y="219075"/>
                                      </a:lnTo>
                                      <a:lnTo>
                                        <a:pt x="65087" y="215900"/>
                                      </a:lnTo>
                                      <a:lnTo>
                                        <a:pt x="78581" y="204787"/>
                                      </a:lnTo>
                                      <a:lnTo>
                                        <a:pt x="84931" y="184943"/>
                                      </a:lnTo>
                                      <a:lnTo>
                                        <a:pt x="87312" y="167481"/>
                                      </a:lnTo>
                                      <a:lnTo>
                                        <a:pt x="90487" y="139700"/>
                                      </a:lnTo>
                                      <a:lnTo>
                                        <a:pt x="103187" y="0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55562" y="130175"/>
                                      </a:lnTo>
                                      <a:lnTo>
                                        <a:pt x="40481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5" name="Shape 21"/>
                              <wps:cNvSpPr/>
                              <wps:spPr>
                                <a:xfrm>
                                  <a:off x="467518" y="94456"/>
                                  <a:ext cx="119062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062" h="192881">
                                      <a:moveTo>
                                        <a:pt x="15081" y="0"/>
                                      </a:moveTo>
                                      <a:lnTo>
                                        <a:pt x="15081" y="13970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39687" y="189706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75406" y="4048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119062" y="192881"/>
                                      </a:lnTo>
                                      <a:lnTo>
                                        <a:pt x="119062" y="0"/>
                                      </a:lnTo>
                                      <a:lnTo>
                                        <a:pt x="150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6" name="Shape 22"/>
                              <wps:cNvSpPr/>
                              <wps:spPr>
                                <a:xfrm>
                                  <a:off x="601662" y="944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0" y="0"/>
                                      </a:moveTo>
                                      <a:lnTo>
                                        <a:pt x="44450" y="101600"/>
                                      </a:lnTo>
                                      <a:lnTo>
                                        <a:pt x="57150" y="104775"/>
                                      </a:lnTo>
                                      <a:lnTo>
                                        <a:pt x="58737" y="111125"/>
                                      </a:lnTo>
                                      <a:lnTo>
                                        <a:pt x="59531" y="123031"/>
                                      </a:lnTo>
                                      <a:lnTo>
                                        <a:pt x="59531" y="130968"/>
                                      </a:lnTo>
                                      <a:lnTo>
                                        <a:pt x="58737" y="143668"/>
                                      </a:lnTo>
                                      <a:lnTo>
                                        <a:pt x="56356" y="149225"/>
                                      </a:lnTo>
                                      <a:lnTo>
                                        <a:pt x="44450" y="152400"/>
                                      </a:lnTo>
                                      <a:lnTo>
                                        <a:pt x="44450" y="10160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103187" y="160337"/>
                                      </a:lnTo>
                                      <a:lnTo>
                                        <a:pt x="103981" y="138112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7" name="Shape 23"/>
                              <wps:cNvSpPr/>
                              <wps:spPr>
                                <a:xfrm>
                                  <a:off x="719931" y="94456"/>
                                  <a:ext cx="10477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4775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44450" y="121443"/>
                                      </a:lnTo>
                                      <a:lnTo>
                                        <a:pt x="60325" y="121443"/>
                                      </a:lnTo>
                                      <a:lnTo>
                                        <a:pt x="60325" y="192881"/>
                                      </a:lnTo>
                                      <a:lnTo>
                                        <a:pt x="104775" y="192881"/>
                                      </a:lnTo>
                                      <a:lnTo>
                                        <a:pt x="104775" y="0"/>
                                      </a:lnTo>
                                      <a:lnTo>
                                        <a:pt x="60325" y="0"/>
                                      </a:lnTo>
                                      <a:lnTo>
                                        <a:pt x="60325" y="69850"/>
                                      </a:lnTo>
                                      <a:lnTo>
                                        <a:pt x="44450" y="6985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8" name="Shape 24"/>
                              <wps:cNvSpPr/>
                              <wps:spPr>
                                <a:xfrm>
                                  <a:off x="958056" y="94456"/>
                                  <a:ext cx="44450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450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19" name="Shape 25"/>
                              <wps:cNvSpPr/>
                              <wps:spPr>
                                <a:xfrm>
                                  <a:off x="840581" y="944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0" y="0"/>
                                      </a:moveTo>
                                      <a:lnTo>
                                        <a:pt x="44450" y="101600"/>
                                      </a:lnTo>
                                      <a:lnTo>
                                        <a:pt x="57150" y="104775"/>
                                      </a:lnTo>
                                      <a:lnTo>
                                        <a:pt x="58737" y="111125"/>
                                      </a:lnTo>
                                      <a:lnTo>
                                        <a:pt x="59531" y="123031"/>
                                      </a:lnTo>
                                      <a:lnTo>
                                        <a:pt x="59531" y="130968"/>
                                      </a:lnTo>
                                      <a:lnTo>
                                        <a:pt x="58737" y="143668"/>
                                      </a:lnTo>
                                      <a:lnTo>
                                        <a:pt x="56356" y="149225"/>
                                      </a:lnTo>
                                      <a:lnTo>
                                        <a:pt x="44450" y="152400"/>
                                      </a:lnTo>
                                      <a:lnTo>
                                        <a:pt x="44450" y="10160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103187" y="160337"/>
                                      </a:lnTo>
                                      <a:lnTo>
                                        <a:pt x="103981" y="138112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0" name="Shape 26"/>
                              <wps:cNvSpPr/>
                              <wps:spPr>
                                <a:xfrm>
                                  <a:off x="1042193" y="38100"/>
                                  <a:ext cx="62706" cy="436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2706" h="43656">
                                      <a:moveTo>
                                        <a:pt x="0" y="0"/>
                                      </a:moveTo>
                                      <a:lnTo>
                                        <a:pt x="8731" y="31750"/>
                                      </a:lnTo>
                                      <a:lnTo>
                                        <a:pt x="18256" y="40481"/>
                                      </a:lnTo>
                                      <a:lnTo>
                                        <a:pt x="30956" y="43656"/>
                                      </a:lnTo>
                                      <a:lnTo>
                                        <a:pt x="43656" y="40481"/>
                                      </a:lnTo>
                                      <a:lnTo>
                                        <a:pt x="53975" y="31750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43656" y="0"/>
                                      </a:lnTo>
                                      <a:lnTo>
                                        <a:pt x="39687" y="15081"/>
                                      </a:lnTo>
                                      <a:lnTo>
                                        <a:pt x="30956" y="19843"/>
                                      </a:lnTo>
                                      <a:lnTo>
                                        <a:pt x="22225" y="15081"/>
                                      </a:lnTo>
                                      <a:lnTo>
                                        <a:pt x="18256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1" name="Shape 27"/>
                              <wps:cNvSpPr/>
                              <wps:spPr>
                                <a:xfrm>
                                  <a:off x="1018381" y="944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71437" y="192881"/>
                                      </a:lnTo>
                                      <a:lnTo>
                                        <a:pt x="110331" y="192881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69056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2" name="Shape 28"/>
                              <wps:cNvSpPr/>
                              <wps:spPr>
                                <a:xfrm>
                                  <a:off x="1177131" y="94456"/>
                                  <a:ext cx="119856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856" h="192881">
                                      <a:moveTo>
                                        <a:pt x="15081" y="0"/>
                                      </a:moveTo>
                                      <a:lnTo>
                                        <a:pt x="15081" y="13970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40481" y="189706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75406" y="4048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119856" y="192881"/>
                                      </a:lnTo>
                                      <a:lnTo>
                                        <a:pt x="119856" y="0"/>
                                      </a:lnTo>
                                      <a:lnTo>
                                        <a:pt x="1508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3" name="Shape 29"/>
                              <wps:cNvSpPr/>
                              <wps:spPr>
                                <a:xfrm>
                                  <a:off x="1311275" y="94456"/>
                                  <a:ext cx="11112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1125" h="192881">
                                      <a:moveTo>
                                        <a:pt x="0" y="0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72231" y="88900"/>
                                      </a:lnTo>
                                      <a:lnTo>
                                        <a:pt x="72231" y="192881"/>
                                      </a:lnTo>
                                      <a:lnTo>
                                        <a:pt x="111125" y="192881"/>
                                      </a:lnTo>
                                      <a:lnTo>
                                        <a:pt x="111125" y="0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4" name="Shape 30"/>
                              <wps:cNvSpPr/>
                              <wps:spPr>
                                <a:xfrm>
                                  <a:off x="1436687" y="91281"/>
                                  <a:ext cx="100012" cy="199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0012" h="199231">
                                      <a:moveTo>
                                        <a:pt x="49212" y="0"/>
                                      </a:moveTo>
                                      <a:lnTo>
                                        <a:pt x="19843" y="9525"/>
                                      </a:lnTo>
                                      <a:lnTo>
                                        <a:pt x="3968" y="31750"/>
                                      </a:lnTo>
                                      <a:lnTo>
                                        <a:pt x="793" y="47625"/>
                                      </a:lnTo>
                                      <a:lnTo>
                                        <a:pt x="0" y="69056"/>
                                      </a:lnTo>
                                      <a:lnTo>
                                        <a:pt x="0" y="123825"/>
                                      </a:lnTo>
                                      <a:lnTo>
                                        <a:pt x="1587" y="148431"/>
                                      </a:lnTo>
                                      <a:lnTo>
                                        <a:pt x="4762" y="166687"/>
                                      </a:lnTo>
                                      <a:lnTo>
                                        <a:pt x="19843" y="190500"/>
                                      </a:lnTo>
                                      <a:lnTo>
                                        <a:pt x="33337" y="196850"/>
                                      </a:lnTo>
                                      <a:lnTo>
                                        <a:pt x="50006" y="199231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91281" y="174625"/>
                                      </a:lnTo>
                                      <a:lnTo>
                                        <a:pt x="99218" y="151606"/>
                                      </a:lnTo>
                                      <a:lnTo>
                                        <a:pt x="100012" y="136525"/>
                                      </a:lnTo>
                                      <a:lnTo>
                                        <a:pt x="100012" y="116681"/>
                                      </a:lnTo>
                                      <a:lnTo>
                                        <a:pt x="60325" y="116681"/>
                                      </a:lnTo>
                                      <a:lnTo>
                                        <a:pt x="60325" y="139700"/>
                                      </a:lnTo>
                                      <a:lnTo>
                                        <a:pt x="59531" y="152400"/>
                                      </a:lnTo>
                                      <a:lnTo>
                                        <a:pt x="58737" y="159543"/>
                                      </a:lnTo>
                                      <a:lnTo>
                                        <a:pt x="52387" y="165100"/>
                                      </a:lnTo>
                                      <a:lnTo>
                                        <a:pt x="46831" y="160337"/>
                                      </a:lnTo>
                                      <a:lnTo>
                                        <a:pt x="44450" y="144462"/>
                                      </a:lnTo>
                                      <a:lnTo>
                                        <a:pt x="44450" y="53975"/>
                                      </a:lnTo>
                                      <a:lnTo>
                                        <a:pt x="45243" y="43656"/>
                                      </a:lnTo>
                                      <a:lnTo>
                                        <a:pt x="46037" y="38100"/>
                                      </a:lnTo>
                                      <a:lnTo>
                                        <a:pt x="51593" y="34131"/>
                                      </a:lnTo>
                                      <a:lnTo>
                                        <a:pt x="56356" y="38100"/>
                                      </a:lnTo>
                                      <a:lnTo>
                                        <a:pt x="57943" y="53975"/>
                                      </a:lnTo>
                                      <a:lnTo>
                                        <a:pt x="57943" y="76200"/>
                                      </a:lnTo>
                                      <a:lnTo>
                                        <a:pt x="100012" y="76200"/>
                                      </a:lnTo>
                                      <a:lnTo>
                                        <a:pt x="99218" y="52387"/>
                                      </a:lnTo>
                                      <a:lnTo>
                                        <a:pt x="96043" y="34131"/>
                                      </a:lnTo>
                                      <a:lnTo>
                                        <a:pt x="79375" y="9525"/>
                                      </a:lnTo>
                                      <a:lnTo>
                                        <a:pt x="492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25" name="Shape 31"/>
                              <wps:cNvSpPr/>
                              <wps:spPr>
                                <a:xfrm>
                                  <a:off x="1542256" y="944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0" y="0"/>
                                      </a:moveTo>
                                      <a:lnTo>
                                        <a:pt x="0" y="404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96043" y="40481"/>
                                      </a:lnTo>
                                      <a:lnTo>
                                        <a:pt x="96043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999FF"/>
                                </a:solidFill>
                              </wps:spPr>
                              <wps:bodyPr vertOverflow="overflow" horzOverflow="overflow" vert="horz" lIns="91440" tIns="45720" rIns="91440" bIns="45720" anchor="t"/>
                            </wps:wsp>
                            <pic:pic xmlns:pic="http://schemas.openxmlformats.org/drawingml/2006/picture">
                              <pic:nvPicPr>
                                <pic:cNvPr id="5626" name="Picture 32"/>
                                <pic:cNvPicPr/>
                              </pic:nvPicPr>
                              <pic:blipFill>
                                <a:blip r:embed="rId13"/>
                                <a:stretch/>
                              </pic:blipFill>
                              <pic:spPr>
                                <a:xfrm>
                                  <a:off x="0" y="14287"/>
                                  <a:ext cx="101600" cy="2349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7" name="Picture 33"/>
                                <pic:cNvPicPr/>
                              </pic:nvPicPr>
                              <pic:blipFill>
                                <a:blip r:embed="rId14"/>
                                <a:stretch/>
                              </pic:blipFill>
                              <pic:spPr>
                                <a:xfrm>
                                  <a:off x="111125" y="56356"/>
                                  <a:ext cx="11033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8" name="Picture 34"/>
                                <pic:cNvPicPr/>
                              </pic:nvPicPr>
                              <pic:blipFill>
                                <a:blip r:embed="rId15"/>
                                <a:stretch/>
                              </pic:blipFill>
                              <pic:spPr>
                                <a:xfrm>
                                  <a:off x="230187" y="56356"/>
                                  <a:ext cx="96043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9" name="Picture 35"/>
                                <pic:cNvPicPr/>
                              </pic:nvPicPr>
                              <pic:blipFill>
                                <a:blip r:embed="rId16"/>
                                <a:stretch/>
                              </pic:blipFill>
                              <pic:spPr>
                                <a:xfrm>
                                  <a:off x="325437" y="56356"/>
                                  <a:ext cx="103187" cy="219868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0" name="Picture 36"/>
                                <pic:cNvPicPr/>
                              </pic:nvPicPr>
                              <pic:blipFill>
                                <a:blip r:embed="rId17"/>
                                <a:stretch/>
                              </pic:blipFill>
                              <pic:spPr>
                                <a:xfrm>
                                  <a:off x="429418" y="56356"/>
                                  <a:ext cx="119062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1" name="Picture 37"/>
                                <pic:cNvPicPr/>
                              </pic:nvPicPr>
                              <pic:blipFill>
                                <a:blip r:embed="rId18"/>
                                <a:stretch/>
                              </pic:blipFill>
                              <pic:spPr>
                                <a:xfrm>
                                  <a:off x="563562" y="56356"/>
                                  <a:ext cx="10398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2" name="Picture 38"/>
                                <pic:cNvPicPr/>
                              </pic:nvPicPr>
                              <pic:blipFill>
                                <a:blip r:embed="rId19"/>
                                <a:stretch/>
                              </pic:blipFill>
                              <pic:spPr>
                                <a:xfrm>
                                  <a:off x="681831" y="56356"/>
                                  <a:ext cx="104775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3" name="Picture 39"/>
                                <pic:cNvPicPr/>
                              </pic:nvPicPr>
                              <pic:blipFill>
                                <a:blip r:embed="rId20"/>
                                <a:stretch/>
                              </pic:blipFill>
                              <pic:spPr>
                                <a:xfrm>
                                  <a:off x="919956" y="56356"/>
                                  <a:ext cx="44450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4" name="Picture 40"/>
                                <pic:cNvPicPr/>
                              </pic:nvPicPr>
                              <pic:blipFill>
                                <a:blip r:embed="rId18"/>
                                <a:stretch/>
                              </pic:blipFill>
                              <pic:spPr>
                                <a:xfrm>
                                  <a:off x="802481" y="56356"/>
                                  <a:ext cx="10398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5" name="Picture 41"/>
                                <pic:cNvPicPr/>
                              </pic:nvPicPr>
                              <pic:blipFill>
                                <a:blip r:embed="rId21"/>
                                <a:stretch/>
                              </pic:blipFill>
                              <pic:spPr>
                                <a:xfrm>
                                  <a:off x="1004093" y="0"/>
                                  <a:ext cx="62706" cy="4365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6" name="Picture 42"/>
                                <pic:cNvPicPr/>
                              </pic:nvPicPr>
                              <pic:blipFill>
                                <a:blip r:embed="rId22"/>
                                <a:stretch/>
                              </pic:blipFill>
                              <pic:spPr>
                                <a:xfrm>
                                  <a:off x="980281" y="56356"/>
                                  <a:ext cx="110331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7" name="Picture 43"/>
                                <pic:cNvPicPr/>
                              </pic:nvPicPr>
                              <pic:blipFill>
                                <a:blip r:embed="rId17"/>
                                <a:stretch/>
                              </pic:blipFill>
                              <pic:spPr>
                                <a:xfrm>
                                  <a:off x="1139031" y="56356"/>
                                  <a:ext cx="119856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8" name="Picture 44"/>
                                <pic:cNvPicPr/>
                              </pic:nvPicPr>
                              <pic:blipFill>
                                <a:blip r:embed="rId23"/>
                                <a:stretch/>
                              </pic:blipFill>
                              <pic:spPr>
                                <a:xfrm>
                                  <a:off x="1273175" y="56356"/>
                                  <a:ext cx="111125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9" name="Picture 45"/>
                                <pic:cNvPicPr/>
                              </pic:nvPicPr>
                              <pic:blipFill>
                                <a:blip r:embed="rId24"/>
                                <a:stretch/>
                              </pic:blipFill>
                              <pic:spPr>
                                <a:xfrm>
                                  <a:off x="1398587" y="53181"/>
                                  <a:ext cx="100012" cy="19923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0" name="Picture 46"/>
                                <pic:cNvPicPr/>
                              </pic:nvPicPr>
                              <pic:blipFill>
                                <a:blip r:embed="rId15"/>
                                <a:stretch/>
                              </pic:blipFill>
                              <pic:spPr>
                                <a:xfrm>
                                  <a:off x="1504156" y="56356"/>
                                  <a:ext cx="96043" cy="192881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  <wps:wsp>
                              <wps:cNvPr id="5641" name="Shape 47"/>
                              <wps:cNvSpPr/>
                              <wps:spPr>
                                <a:xfrm>
                                  <a:off x="0" y="14287"/>
                                  <a:ext cx="101600" cy="2349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1600" h="234950">
                                      <a:moveTo>
                                        <a:pt x="101600" y="0"/>
                                      </a:moveTo>
                                      <a:lnTo>
                                        <a:pt x="101600" y="46831"/>
                                      </a:lnTo>
                                      <a:lnTo>
                                        <a:pt x="74612" y="46831"/>
                                      </a:lnTo>
                                      <a:lnTo>
                                        <a:pt x="74612" y="234950"/>
                                      </a:lnTo>
                                      <a:lnTo>
                                        <a:pt x="27781" y="234950"/>
                                      </a:lnTo>
                                      <a:lnTo>
                                        <a:pt x="27781" y="46831"/>
                                      </a:lnTo>
                                      <a:lnTo>
                                        <a:pt x="0" y="4683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016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2" name="Shape 48"/>
                              <wps:cNvSpPr/>
                              <wps:spPr>
                                <a:xfrm>
                                  <a:off x="111125" y="563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110331" y="192881"/>
                                      </a:moveTo>
                                      <a:lnTo>
                                        <a:pt x="71437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110331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3" name="Shape 49"/>
                              <wps:cNvSpPr/>
                              <wps:spPr>
                                <a:xfrm>
                                  <a:off x="230187" y="563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96043" y="0"/>
                                      </a:moveTo>
                                      <a:lnTo>
                                        <a:pt x="96043" y="404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0" y="404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60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4" name="Shape 50"/>
                              <wps:cNvSpPr/>
                              <wps:spPr>
                                <a:xfrm>
                                  <a:off x="325437" y="56356"/>
                                  <a:ext cx="103187" cy="21986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187" h="219868">
                                      <a:moveTo>
                                        <a:pt x="103187" y="0"/>
                                      </a:moveTo>
                                      <a:lnTo>
                                        <a:pt x="90487" y="139700"/>
                                      </a:lnTo>
                                      <a:lnTo>
                                        <a:pt x="87312" y="167481"/>
                                      </a:lnTo>
                                      <a:lnTo>
                                        <a:pt x="84931" y="184943"/>
                                      </a:lnTo>
                                      <a:lnTo>
                                        <a:pt x="78581" y="204787"/>
                                      </a:lnTo>
                                      <a:lnTo>
                                        <a:pt x="65087" y="215900"/>
                                      </a:lnTo>
                                      <a:lnTo>
                                        <a:pt x="53975" y="219075"/>
                                      </a:lnTo>
                                      <a:lnTo>
                                        <a:pt x="38100" y="219868"/>
                                      </a:lnTo>
                                      <a:lnTo>
                                        <a:pt x="11112" y="219868"/>
                                      </a:lnTo>
                                      <a:lnTo>
                                        <a:pt x="11112" y="188912"/>
                                      </a:lnTo>
                                      <a:lnTo>
                                        <a:pt x="24606" y="187325"/>
                                      </a:lnTo>
                                      <a:lnTo>
                                        <a:pt x="27781" y="181768"/>
                                      </a:lnTo>
                                      <a:lnTo>
                                        <a:pt x="26987" y="175418"/>
                                      </a:lnTo>
                                      <a:lnTo>
                                        <a:pt x="24606" y="16113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0481" y="0"/>
                                      </a:lnTo>
                                      <a:lnTo>
                                        <a:pt x="55562" y="130175"/>
                                      </a:lnTo>
                                      <a:lnTo>
                                        <a:pt x="62706" y="0"/>
                                      </a:lnTo>
                                      <a:lnTo>
                                        <a:pt x="1031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5" name="Shape 51"/>
                              <wps:cNvSpPr/>
                              <wps:spPr>
                                <a:xfrm>
                                  <a:off x="429418" y="56356"/>
                                  <a:ext cx="119062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062" h="192881">
                                      <a:moveTo>
                                        <a:pt x="75406" y="192881"/>
                                      </a:moveTo>
                                      <a:lnTo>
                                        <a:pt x="75406" y="40481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39687" y="189706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5081" y="139700"/>
                                      </a:lnTo>
                                      <a:lnTo>
                                        <a:pt x="15081" y="0"/>
                                      </a:lnTo>
                                      <a:lnTo>
                                        <a:pt x="119062" y="0"/>
                                      </a:lnTo>
                                      <a:lnTo>
                                        <a:pt x="119062" y="192881"/>
                                      </a:lnTo>
                                      <a:lnTo>
                                        <a:pt x="75406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6" name="Shape 52"/>
                              <wps:cNvSpPr/>
                              <wps:spPr>
                                <a:xfrm>
                                  <a:off x="563562" y="563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103981" y="138112"/>
                                      </a:moveTo>
                                      <a:lnTo>
                                        <a:pt x="103187" y="160337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981" y="1381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7" name="Shape 53"/>
                              <wps:cNvSpPr/>
                              <wps:spPr>
                                <a:xfrm>
                                  <a:off x="608012" y="157956"/>
                                  <a:ext cx="15081" cy="50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81" h="50800">
                                      <a:moveTo>
                                        <a:pt x="15081" y="29368"/>
                                      </a:moveTo>
                                      <a:lnTo>
                                        <a:pt x="15081" y="21431"/>
                                      </a:lnTo>
                                      <a:lnTo>
                                        <a:pt x="14287" y="9525"/>
                                      </a:lnTo>
                                      <a:lnTo>
                                        <a:pt x="12700" y="31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50800"/>
                                      </a:lnTo>
                                      <a:lnTo>
                                        <a:pt x="11906" y="47625"/>
                                      </a:lnTo>
                                      <a:lnTo>
                                        <a:pt x="14287" y="42068"/>
                                      </a:lnTo>
                                      <a:lnTo>
                                        <a:pt x="15081" y="29368"/>
                                      </a:lnTo>
                                      <a:lnTo>
                                        <a:pt x="15081" y="29368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8" name="Shape 54"/>
                              <wps:cNvSpPr/>
                              <wps:spPr>
                                <a:xfrm>
                                  <a:off x="681831" y="56356"/>
                                  <a:ext cx="10477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4775" h="192881">
                                      <a:moveTo>
                                        <a:pt x="104775" y="192881"/>
                                      </a:moveTo>
                                      <a:lnTo>
                                        <a:pt x="60325" y="192881"/>
                                      </a:lnTo>
                                      <a:lnTo>
                                        <a:pt x="60325" y="121443"/>
                                      </a:lnTo>
                                      <a:lnTo>
                                        <a:pt x="44450" y="121443"/>
                                      </a:lnTo>
                                      <a:lnTo>
                                        <a:pt x="44450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9850"/>
                                      </a:lnTo>
                                      <a:lnTo>
                                        <a:pt x="60325" y="69850"/>
                                      </a:lnTo>
                                      <a:lnTo>
                                        <a:pt x="60325" y="0"/>
                                      </a:lnTo>
                                      <a:lnTo>
                                        <a:pt x="104775" y="0"/>
                                      </a:lnTo>
                                      <a:lnTo>
                                        <a:pt x="104775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49" name="Shape 55"/>
                              <wps:cNvSpPr/>
                              <wps:spPr>
                                <a:xfrm>
                                  <a:off x="802481" y="56356"/>
                                  <a:ext cx="10398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3981" h="192881">
                                      <a:moveTo>
                                        <a:pt x="103981" y="138112"/>
                                      </a:moveTo>
                                      <a:lnTo>
                                        <a:pt x="103187" y="160337"/>
                                      </a:lnTo>
                                      <a:lnTo>
                                        <a:pt x="99218" y="175418"/>
                                      </a:lnTo>
                                      <a:lnTo>
                                        <a:pt x="84137" y="189706"/>
                                      </a:lnTo>
                                      <a:lnTo>
                                        <a:pt x="71437" y="192087"/>
                                      </a:lnTo>
                                      <a:lnTo>
                                        <a:pt x="5159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64293"/>
                                      </a:lnTo>
                                      <a:lnTo>
                                        <a:pt x="51593" y="64293"/>
                                      </a:lnTo>
                                      <a:lnTo>
                                        <a:pt x="69850" y="65087"/>
                                      </a:lnTo>
                                      <a:lnTo>
                                        <a:pt x="83343" y="67468"/>
                                      </a:lnTo>
                                      <a:lnTo>
                                        <a:pt x="99218" y="82550"/>
                                      </a:lnTo>
                                      <a:lnTo>
                                        <a:pt x="103187" y="96837"/>
                                      </a:lnTo>
                                      <a:lnTo>
                                        <a:pt x="103981" y="118268"/>
                                      </a:lnTo>
                                      <a:lnTo>
                                        <a:pt x="103981" y="138112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0" name="Shape 56"/>
                              <wps:cNvSpPr/>
                              <wps:spPr>
                                <a:xfrm>
                                  <a:off x="846931" y="157956"/>
                                  <a:ext cx="15081" cy="508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5081" h="50800">
                                      <a:moveTo>
                                        <a:pt x="15081" y="29368"/>
                                      </a:moveTo>
                                      <a:lnTo>
                                        <a:pt x="15081" y="21431"/>
                                      </a:lnTo>
                                      <a:lnTo>
                                        <a:pt x="14287" y="9525"/>
                                      </a:lnTo>
                                      <a:lnTo>
                                        <a:pt x="12700" y="31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50800"/>
                                      </a:lnTo>
                                      <a:lnTo>
                                        <a:pt x="11906" y="47625"/>
                                      </a:lnTo>
                                      <a:lnTo>
                                        <a:pt x="14287" y="42068"/>
                                      </a:lnTo>
                                      <a:lnTo>
                                        <a:pt x="15081" y="29368"/>
                                      </a:lnTo>
                                      <a:lnTo>
                                        <a:pt x="15081" y="29368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1" name="Shape 57"/>
                              <wps:cNvSpPr/>
                              <wps:spPr>
                                <a:xfrm>
                                  <a:off x="919956" y="56356"/>
                                  <a:ext cx="44450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4450" h="192881">
                                      <a:moveTo>
                                        <a:pt x="44450" y="192881"/>
                                      </a:move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44450" y="0"/>
                                      </a:lnTo>
                                      <a:lnTo>
                                        <a:pt x="44450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2" name="Shape 58"/>
                              <wps:cNvSpPr/>
                              <wps:spPr>
                                <a:xfrm>
                                  <a:off x="980281" y="56356"/>
                                  <a:ext cx="110331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0331" h="192881">
                                      <a:moveTo>
                                        <a:pt x="110331" y="192881"/>
                                      </a:moveTo>
                                      <a:lnTo>
                                        <a:pt x="71437" y="192881"/>
                                      </a:lnTo>
                                      <a:lnTo>
                                        <a:pt x="71437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056" y="0"/>
                                      </a:lnTo>
                                      <a:lnTo>
                                        <a:pt x="110331" y="0"/>
                                      </a:lnTo>
                                      <a:lnTo>
                                        <a:pt x="110331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3" name="Shape 59"/>
                              <wps:cNvSpPr/>
                              <wps:spPr>
                                <a:xfrm>
                                  <a:off x="1004093" y="0"/>
                                  <a:ext cx="62706" cy="43656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62706" h="43656">
                                      <a:moveTo>
                                        <a:pt x="43656" y="0"/>
                                      </a:moveTo>
                                      <a:lnTo>
                                        <a:pt x="62706" y="0"/>
                                      </a:lnTo>
                                      <a:lnTo>
                                        <a:pt x="53975" y="31750"/>
                                      </a:lnTo>
                                      <a:lnTo>
                                        <a:pt x="43656" y="40481"/>
                                      </a:lnTo>
                                      <a:lnTo>
                                        <a:pt x="30956" y="43656"/>
                                      </a:lnTo>
                                      <a:lnTo>
                                        <a:pt x="18256" y="40481"/>
                                      </a:lnTo>
                                      <a:lnTo>
                                        <a:pt x="8731" y="3175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8256" y="0"/>
                                      </a:lnTo>
                                      <a:lnTo>
                                        <a:pt x="22225" y="15081"/>
                                      </a:lnTo>
                                      <a:lnTo>
                                        <a:pt x="30956" y="19843"/>
                                      </a:lnTo>
                                      <a:lnTo>
                                        <a:pt x="39687" y="15081"/>
                                      </a:lnTo>
                                      <a:lnTo>
                                        <a:pt x="43656" y="0"/>
                                      </a:lnTo>
                                      <a:lnTo>
                                        <a:pt x="4365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4" name="Shape 60"/>
                              <wps:cNvSpPr/>
                              <wps:spPr>
                                <a:xfrm>
                                  <a:off x="1139031" y="56356"/>
                                  <a:ext cx="119856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9856" h="192881">
                                      <a:moveTo>
                                        <a:pt x="75406" y="192881"/>
                                      </a:moveTo>
                                      <a:lnTo>
                                        <a:pt x="75406" y="40481"/>
                                      </a:lnTo>
                                      <a:lnTo>
                                        <a:pt x="59531" y="40481"/>
                                      </a:lnTo>
                                      <a:lnTo>
                                        <a:pt x="59531" y="138112"/>
                                      </a:lnTo>
                                      <a:lnTo>
                                        <a:pt x="58737" y="160337"/>
                                      </a:lnTo>
                                      <a:lnTo>
                                        <a:pt x="54768" y="175418"/>
                                      </a:lnTo>
                                      <a:lnTo>
                                        <a:pt x="40481" y="189706"/>
                                      </a:lnTo>
                                      <a:lnTo>
                                        <a:pt x="26987" y="192087"/>
                                      </a:lnTo>
                                      <a:lnTo>
                                        <a:pt x="7143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161131"/>
                                      </a:lnTo>
                                      <a:lnTo>
                                        <a:pt x="11906" y="158750"/>
                                      </a:lnTo>
                                      <a:lnTo>
                                        <a:pt x="14287" y="152400"/>
                                      </a:lnTo>
                                      <a:lnTo>
                                        <a:pt x="15081" y="139700"/>
                                      </a:lnTo>
                                      <a:lnTo>
                                        <a:pt x="15081" y="0"/>
                                      </a:lnTo>
                                      <a:lnTo>
                                        <a:pt x="119856" y="0"/>
                                      </a:lnTo>
                                      <a:lnTo>
                                        <a:pt x="119856" y="192881"/>
                                      </a:lnTo>
                                      <a:lnTo>
                                        <a:pt x="75406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5" name="Shape 61"/>
                              <wps:cNvSpPr/>
                              <wps:spPr>
                                <a:xfrm>
                                  <a:off x="1273175" y="56356"/>
                                  <a:ext cx="111125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11125" h="192881">
                                      <a:moveTo>
                                        <a:pt x="111125" y="192881"/>
                                      </a:moveTo>
                                      <a:lnTo>
                                        <a:pt x="72231" y="192881"/>
                                      </a:lnTo>
                                      <a:lnTo>
                                        <a:pt x="72231" y="88900"/>
                                      </a:lnTo>
                                      <a:lnTo>
                                        <a:pt x="40481" y="192881"/>
                                      </a:lnTo>
                                      <a:lnTo>
                                        <a:pt x="0" y="1928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8893" y="0"/>
                                      </a:lnTo>
                                      <a:lnTo>
                                        <a:pt x="38893" y="103187"/>
                                      </a:lnTo>
                                      <a:lnTo>
                                        <a:pt x="69850" y="0"/>
                                      </a:lnTo>
                                      <a:lnTo>
                                        <a:pt x="111125" y="0"/>
                                      </a:lnTo>
                                      <a:lnTo>
                                        <a:pt x="111125" y="192881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6" name="Shape 62"/>
                              <wps:cNvSpPr/>
                              <wps:spPr>
                                <a:xfrm>
                                  <a:off x="1398587" y="53181"/>
                                  <a:ext cx="100012" cy="19923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00012" h="199231">
                                      <a:moveTo>
                                        <a:pt x="100012" y="76200"/>
                                      </a:moveTo>
                                      <a:lnTo>
                                        <a:pt x="57943" y="76200"/>
                                      </a:lnTo>
                                      <a:lnTo>
                                        <a:pt x="57943" y="53975"/>
                                      </a:lnTo>
                                      <a:lnTo>
                                        <a:pt x="56356" y="38100"/>
                                      </a:lnTo>
                                      <a:lnTo>
                                        <a:pt x="51593" y="34131"/>
                                      </a:lnTo>
                                      <a:lnTo>
                                        <a:pt x="46037" y="38100"/>
                                      </a:lnTo>
                                      <a:lnTo>
                                        <a:pt x="45243" y="43656"/>
                                      </a:lnTo>
                                      <a:lnTo>
                                        <a:pt x="44450" y="53975"/>
                                      </a:lnTo>
                                      <a:lnTo>
                                        <a:pt x="44450" y="144462"/>
                                      </a:lnTo>
                                      <a:lnTo>
                                        <a:pt x="46831" y="160337"/>
                                      </a:lnTo>
                                      <a:lnTo>
                                        <a:pt x="52387" y="165100"/>
                                      </a:lnTo>
                                      <a:lnTo>
                                        <a:pt x="58737" y="159543"/>
                                      </a:lnTo>
                                      <a:lnTo>
                                        <a:pt x="59531" y="152400"/>
                                      </a:lnTo>
                                      <a:lnTo>
                                        <a:pt x="60325" y="139700"/>
                                      </a:lnTo>
                                      <a:lnTo>
                                        <a:pt x="60325" y="116681"/>
                                      </a:lnTo>
                                      <a:lnTo>
                                        <a:pt x="100012" y="116681"/>
                                      </a:lnTo>
                                      <a:lnTo>
                                        <a:pt x="100012" y="136525"/>
                                      </a:lnTo>
                                      <a:lnTo>
                                        <a:pt x="99218" y="151606"/>
                                      </a:lnTo>
                                      <a:lnTo>
                                        <a:pt x="91281" y="174625"/>
                                      </a:lnTo>
                                      <a:lnTo>
                                        <a:pt x="75406" y="192881"/>
                                      </a:lnTo>
                                      <a:lnTo>
                                        <a:pt x="50006" y="199231"/>
                                      </a:lnTo>
                                      <a:lnTo>
                                        <a:pt x="33337" y="196850"/>
                                      </a:lnTo>
                                      <a:lnTo>
                                        <a:pt x="19843" y="190500"/>
                                      </a:lnTo>
                                      <a:lnTo>
                                        <a:pt x="4762" y="166687"/>
                                      </a:lnTo>
                                      <a:lnTo>
                                        <a:pt x="1587" y="148431"/>
                                      </a:lnTo>
                                      <a:lnTo>
                                        <a:pt x="0" y="123825"/>
                                      </a:lnTo>
                                      <a:lnTo>
                                        <a:pt x="0" y="69056"/>
                                      </a:lnTo>
                                      <a:lnTo>
                                        <a:pt x="793" y="47625"/>
                                      </a:lnTo>
                                      <a:lnTo>
                                        <a:pt x="3968" y="31750"/>
                                      </a:lnTo>
                                      <a:lnTo>
                                        <a:pt x="19843" y="9525"/>
                                      </a:lnTo>
                                      <a:lnTo>
                                        <a:pt x="49212" y="0"/>
                                      </a:lnTo>
                                      <a:lnTo>
                                        <a:pt x="79375" y="9525"/>
                                      </a:lnTo>
                                      <a:lnTo>
                                        <a:pt x="96043" y="34131"/>
                                      </a:lnTo>
                                      <a:lnTo>
                                        <a:pt x="99218" y="52387"/>
                                      </a:lnTo>
                                      <a:lnTo>
                                        <a:pt x="100012" y="76200"/>
                                      </a:lnTo>
                                      <a:lnTo>
                                        <a:pt x="100012" y="7620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  <wps:wsp>
                              <wps:cNvPr id="5657" name="Shape 63"/>
                              <wps:cNvSpPr/>
                              <wps:spPr>
                                <a:xfrm>
                                  <a:off x="1504156" y="56356"/>
                                  <a:ext cx="96043" cy="192881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6043" h="192881">
                                      <a:moveTo>
                                        <a:pt x="96043" y="0"/>
                                      </a:moveTo>
                                      <a:lnTo>
                                        <a:pt x="96043" y="40481"/>
                                      </a:lnTo>
                                      <a:lnTo>
                                        <a:pt x="70643" y="40481"/>
                                      </a:lnTo>
                                      <a:lnTo>
                                        <a:pt x="70643" y="192881"/>
                                      </a:lnTo>
                                      <a:lnTo>
                                        <a:pt x="26193" y="192881"/>
                                      </a:lnTo>
                                      <a:lnTo>
                                        <a:pt x="26193" y="40481"/>
                                      </a:lnTo>
                                      <a:lnTo>
                                        <a:pt x="0" y="40481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960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CC99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vertOverflow="overflow" horzOverflow="overflow" vert="horz" lIns="91440" tIns="45720" rIns="91440" bIns="45720" anchor="t"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cx1="http://schemas.microsoft.com/office/drawing/2015/9/8/chartex">
                  <w:pict>
                    <v:group w14:anchorId="3754B375" id="drawingObject16" o:spid="_x0000_s1026" style="position:absolute;margin-left:24.55pt;margin-top:579.9pt;width:129pt;height:24.75pt;z-index:-251638784;mso-position-horizontal-relative:page;mso-position-vertical-relative:page" coordsize="16383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" o:allowincell="f">
                      <v:shape id="Shape 17" o:spid="_x0000_s1027" style="position:absolute;left:381;top:523;width:1016;height:2350;visibility:visible;mso-wrap-style:square;v-text-anchor:top" coordsize="101600,234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" path="m,l,46831r27781,l27781,234950r46831,l74612,46831r26988,l101600,,,xe" fillcolor="#99f" stroked="f">
                        <v:path arrowok="t" textboxrect="0,0,101600,234950"/>
                      </v:shape>
                      <v:shape id="Shape 18" o:spid="_x0000_s1028" style="position:absolute;left:1492;top:944;width:1103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" path="m,l,192881r40481,l71437,88900r,103981l110331,192881,110331,,69850,,38893,103187,38893,,,xe" fillcolor="#99f" stroked="f">
                        <v:path arrowok="t" textboxrect="0,0,110331,192881"/>
                      </v:shape>
                      <v:shape id="Shape 19" o:spid="_x0000_s1029" style="position:absolute;left:2682;top:944;width:961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" path="m,l,40481r26193,l26193,192881r44450,l70643,40481r25400,l96043,,,xe" fillcolor="#99f" stroked="f">
                        <v:path arrowok="t" textboxrect="0,0,96043,192881"/>
                      </v:shape>
                      <v:shape id="Shape 20" o:spid="_x0000_s1030" style="position:absolute;left:3635;top:944;width:1032;height:2199;visibility:visible;mso-wrap-style:square;v-text-anchor:top" coordsize="103187,21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" path="m,l24606,161131r2381,14287l27781,181768r-3175,5557l11112,188912r,30956l38100,219868r15875,-793l65087,215900,78581,204787r6350,-19844l87312,167481r3175,-27781l103187,,62706,,55562,130175,40481,,,xe" fillcolor="#99f" stroked="f">
                        <v:path arrowok="t" textboxrect="0,0,103187,219868"/>
                      </v:shape>
                      <v:shape id="Shape 21" o:spid="_x0000_s1031" style="position:absolute;left:4675;top:944;width:1190;height:1929;visibility:visible;mso-wrap-style:square;v-text-anchor:top" coordsize="119062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" path="m15081,r,139700l14287,152400r-2381,6350l,161131r,31750l7143,192881r19844,-794l39687,189706,54768,175418r3969,-15081l59531,138112r,-97631l75406,40481r,152400l119062,192881,119062,,15081,xe" fillcolor="#99f" stroked="f">
                        <v:path arrowok="t" textboxrect="0,0,119062,192881"/>
                      </v:shape>
                      <v:shape id="Shape 22" o:spid="_x0000_s1032" style="position:absolute;left:6016;top:944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" path="m,l44450,101600r12700,3175l58737,111125r794,11906l59531,130968r-794,12700l56356,149225r-11906,3175l44450,101600,,,,192881r51593,l71437,192087r12700,-2381l99218,175418r3969,-15081l103981,138112r,-19844l103187,96837,99218,82550,83343,67468,69850,65087,51593,64293r-7143,l44450,,,xe" fillcolor="#99f" stroked="f">
                        <v:path arrowok="t" textboxrect="0,0,103981,192881"/>
                      </v:shape>
                      <v:shape id="Shape 23" o:spid="_x0000_s1033" style="position:absolute;left:7199;top:944;width:1048;height:1929;visibility:visible;mso-wrap-style:square;v-text-anchor:top" coordsize="10477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" path="m,l,192881r44450,l44450,121443r15875,l60325,192881r44450,l104775,,60325,r,69850l44450,69850,44450,,,xe" fillcolor="#99f" stroked="f">
                        <v:path arrowok="t" textboxrect="0,0,104775,192881"/>
                      </v:shape>
                      <v:shape id="Shape 24" o:spid="_x0000_s1034" style="position:absolute;left:9580;top:944;width:445;height:1929;visibility:visible;mso-wrap-style:square;v-text-anchor:top" coordsize="44450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" path="m,l,192881r44450,l44450,,,xe" fillcolor="#99f" stroked="f">
                        <v:path arrowok="t" textboxrect="0,0,44450,192881"/>
                      </v:shape>
                      <v:shape id="Shape 25" o:spid="_x0000_s1035" style="position:absolute;left:8405;top:944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" path="m,l44450,101600r12700,3175l58737,111125r794,11906l59531,130968r-794,12700l56356,149225r-11906,3175l44450,101600,,,,192881r51593,l71437,192087r12700,-2381l99218,175418r3969,-15081l103981,138112r,-19844l103187,96837,99218,82550,83343,67468,69850,65087,51593,64293r-7143,l44450,,,xe" fillcolor="#99f" stroked="f">
                        <v:path arrowok="t" textboxrect="0,0,103981,192881"/>
                      </v:shape>
                      <v:shape id="Shape 26" o:spid="_x0000_s1036" style="position:absolute;left:10421;top:381;width:627;height:436;visibility:visible;mso-wrap-style:square;v-text-anchor:top" coordsize="62706,43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" path="m,l8731,31750r9525,8731l30956,43656,43656,40481,53975,31750,62706,,43656,,39687,15081r-8731,4762l22225,15081,18256,,,xe" fillcolor="#99f" stroked="f">
                        <v:path arrowok="t" textboxrect="0,0,62706,43656"/>
                      </v:shape>
                      <v:shape id="Shape 27" o:spid="_x0000_s1037" style="position:absolute;left:10183;top:944;width:1104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" path="m,l,192881r40481,l71437,88900r,103981l110331,192881,110331,,69056,,38893,103187,38893,,,xe" fillcolor="#99f" stroked="f">
                        <v:path arrowok="t" textboxrect="0,0,110331,192881"/>
                      </v:shape>
                      <v:shape id="Shape 28" o:spid="_x0000_s1038" style="position:absolute;left:11771;top:944;width:1198;height:1929;visibility:visible;mso-wrap-style:square;v-text-anchor:top" coordsize="119856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" path="m15081,r,139700l14287,152400r-2381,6350l,161131r,31750l7143,192881r19844,-794l40481,189706,54768,175418r3969,-15081l59531,138112r,-97631l75406,40481r,152400l119856,192881,119856,,15081,xe" fillcolor="#99f" stroked="f">
                        <v:path arrowok="t" textboxrect="0,0,119856,192881"/>
                      </v:shape>
                      <v:shape id="Shape 29" o:spid="_x0000_s1039" style="position:absolute;left:13112;top:944;width:1112;height:1929;visibility:visible;mso-wrap-style:square;v-text-anchor:top" coordsize="11112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" path="m,l,192881r40481,l72231,88900r,103981l111125,192881,111125,,69850,,38893,103187,38893,,,xe" fillcolor="#99f" stroked="f">
                        <v:path arrowok="t" textboxrect="0,0,111125,192881"/>
                      </v:shape>
                      <v:shape id="Shape 30" o:spid="_x0000_s1040" style="position:absolute;left:14366;top:912;width:1000;height:1993;visibility:visible;mso-wrap-style:square;v-text-anchor:top" coordsize="100012,199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" path="m49212,l19843,9525,3968,31750,793,47625,,69056r,54769l1587,148431r3175,18256l19843,190500r13494,6350l50006,199231r25400,-6350l91281,174625r7937,-23019l100012,136525r,-19844l60325,116681r,23019l59531,152400r-794,7143l52387,165100r-5556,-4763l44450,144462r,-90487l45243,43656r794,-5556l51593,34131r4763,3969l57943,53975r,22225l100012,76200,99218,52387,96043,34131,79375,9525,49212,xe" fillcolor="#99f" stroked="f">
                        <v:path arrowok="t" textboxrect="0,0,100012,199231"/>
                      </v:shape>
                      <v:shape id="Shape 31" o:spid="_x0000_s1041" style="position:absolute;left:15422;top:944;width:960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" path="m,l,40481r26193,l26193,192881r44450,l70643,40481r25400,l96043,,,xe" fillcolor="#99f" stroked="f">
                        <v:path arrowok="t" textboxrect="0,0,96043,192881"/>
                      </v:shape>
                      <v:shape id="Picture 32" o:spid="_x0000_s1042" type="#_x0000_t75" style="position:absolute;top:142;width:1016;height:2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">
                        <v:imagedata r:id="rId25" o:title=""/>
                      </v:shape>
                      <v:shape id="Picture 33" o:spid="_x0000_s1043" type="#_x0000_t75" style="position:absolute;left:1111;top:563;width:1103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">
                        <v:imagedata r:id="rId26" o:title=""/>
                      </v:shape>
                      <v:shape id="Picture 34" o:spid="_x0000_s1044" type="#_x0000_t75" style="position:absolute;left:2301;top:563;width:961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">
                        <v:imagedata r:id="rId27" o:title=""/>
                      </v:shape>
                      <v:shape id="Picture 35" o:spid="_x0000_s1045" type="#_x0000_t75" style="position:absolute;left:3254;top:563;width:1032;height:2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">
                        <v:imagedata r:id="rId28" o:title=""/>
                      </v:shape>
                      <v:shape id="Picture 36" o:spid="_x0000_s1046" type="#_x0000_t75" style="position:absolute;left:4294;top:563;width:119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">
                        <v:imagedata r:id="rId29" o:title=""/>
                      </v:shape>
                      <v:shape id="Picture 37" o:spid="_x0000_s1047" type="#_x0000_t75" style="position:absolute;left:5635;top:563;width:104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">
                        <v:imagedata r:id="rId30" o:title=""/>
                      </v:shape>
                      <v:shape id="Picture 38" o:spid="_x0000_s1048" type="#_x0000_t75" style="position:absolute;left:6818;top:563;width:1048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">
                        <v:imagedata r:id="rId31" o:title=""/>
                      </v:shape>
                      <v:shape id="Picture 39" o:spid="_x0000_s1049" type="#_x0000_t75" style="position:absolute;left:9199;top:563;width:445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">
                        <v:imagedata r:id="rId32" o:title=""/>
                      </v:shape>
                      <v:shape id="Picture 40" o:spid="_x0000_s1050" type="#_x0000_t75" style="position:absolute;left:8024;top:563;width:104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">
                        <v:imagedata r:id="rId30" o:title=""/>
                      </v:shape>
                      <v:shape id="Picture 41" o:spid="_x0000_s1051" type="#_x0000_t75" style="position:absolute;left:10040;width:627;height:4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">
                        <v:imagedata r:id="rId33" o:title=""/>
                      </v:shape>
                      <v:shape id="Picture 42" o:spid="_x0000_s1052" type="#_x0000_t75" style="position:absolute;left:9802;top:563;width:1104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">
                        <v:imagedata r:id="rId34" o:title=""/>
                      </v:shape>
                      <v:shape id="Picture 43" o:spid="_x0000_s1053" type="#_x0000_t75" style="position:absolute;left:11390;top:563;width:1198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">
                        <v:imagedata r:id="rId29" o:title=""/>
                      </v:shape>
                      <v:shape id="Picture 44" o:spid="_x0000_s1054" type="#_x0000_t75" style="position:absolute;left:12731;top:563;width:1112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">
                        <v:imagedata r:id="rId35" o:title=""/>
                      </v:shape>
                      <v:shape id="Picture 45" o:spid="_x0000_s1055" type="#_x0000_t75" style="position:absolute;left:13985;top:531;width:1000;height:1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">
                        <v:imagedata r:id="rId36" o:title=""/>
                      </v:shape>
                      <v:shape id="Picture 46" o:spid="_x0000_s1056" type="#_x0000_t75" style="position:absolute;left:15041;top:563;width:960;height:1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">
                        <v:imagedata r:id="rId27" o:title=""/>
                      </v:shape>
                      <v:shape id="Shape 47" o:spid="_x0000_s1057" style="position:absolute;top:142;width:1016;height:2350;visibility:visible;mso-wrap-style:square;v-text-anchor:top" coordsize="101600,234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" path="m101600,r,46831l74612,46831r,188119l27781,234950r,-188119l,46831,,,101600,xe" filled="f" strokecolor="#c9f">
                        <v:stroke endcap="round"/>
                        <v:path arrowok="t" textboxrect="0,0,101600,234950"/>
                      </v:shape>
                      <v:shape id="Shape 48" o:spid="_x0000_s1058" style="position:absolute;left:1111;top:563;width:1103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" path="m110331,192881r-38894,l71437,88900,40481,192881,,192881,,,38893,r,103187l69850,r40481,l110331,192881xe" filled="f" strokecolor="#c9f">
                        <v:stroke endcap="round"/>
                        <v:path arrowok="t" textboxrect="0,0,110331,192881"/>
                      </v:shape>
                      <v:shape id="Shape 49" o:spid="_x0000_s1059" style="position:absolute;left:2301;top:563;width:961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" path="m96043,r,40481l70643,40481r,152400l26193,192881r,-152400l,40481,,,96043,xe" filled="f" strokecolor="#c9f">
                        <v:stroke endcap="round"/>
                        <v:path arrowok="t" textboxrect="0,0,96043,192881"/>
                      </v:shape>
                      <v:shape id="Shape 50" o:spid="_x0000_s1060" style="position:absolute;left:3254;top:563;width:1032;height:2199;visibility:visible;mso-wrap-style:square;v-text-anchor:top" coordsize="103187,219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" path="m103187,l90487,139700r-3175,27781l84931,184943r-6350,19844l65087,215900r-11112,3175l38100,219868r-26988,l11112,188912r13494,-1587l27781,181768r-794,-6350l24606,161131,,,40481,,55562,130175,62706,r40481,xe" filled="f" strokecolor="#c9f">
                        <v:stroke endcap="round"/>
                        <v:path arrowok="t" textboxrect="0,0,103187,219868"/>
                      </v:shape>
                      <v:shape id="Shape 51" o:spid="_x0000_s1061" style="position:absolute;left:4294;top:563;width:1190;height:1929;visibility:visible;mso-wrap-style:square;v-text-anchor:top" coordsize="119062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" path="m75406,192881r,-152400l59531,40481r,97631l58737,160337r-3969,15081l39687,189706r-12700,2381l7143,192881r-7143,l,161131r11906,-2381l14287,152400r794,-12700l15081,,119062,r,192881l75406,192881xe" filled="f" strokecolor="#c9f">
                        <v:stroke endcap="round"/>
                        <v:path arrowok="t" textboxrect="0,0,119062,192881"/>
                      </v:shape>
                      <v:shape id="Shape 52" o:spid="_x0000_s1062" style="position:absolute;left:5635;top:563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" path="m103981,138112r-794,22225l99218,175418,84137,189706r-12700,2381l51593,192881,,192881,,,44450,r,64293l51593,64293r18257,794l83343,67468,99218,82550r3969,14287l103981,118268r,19844xe" filled="f" strokecolor="#c9f">
                        <v:stroke endcap="round"/>
                        <v:path arrowok="t" textboxrect="0,0,103981,192881"/>
                      </v:shape>
                      <v:shape id="Shape 53" o:spid="_x0000_s1063" style="position:absolute;left:6080;top:1579;width:150;height:508;visibility:visible;mso-wrap-style:square;v-text-anchor:top" coordsize="15081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" path="m15081,29368r,-7937l14287,9525,12700,3175,,,,50800,11906,47625r2381,-5557l15081,29368r,xe" filled="f" strokecolor="#c9f">
                        <v:stroke endcap="round"/>
                        <v:path arrowok="t" textboxrect="0,0,15081,50800"/>
                      </v:shape>
                      <v:shape id="Shape 54" o:spid="_x0000_s1064" style="position:absolute;left:6818;top:563;width:1048;height:1929;visibility:visible;mso-wrap-style:square;v-text-anchor:top" coordsize="10477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" path="m104775,192881r-44450,l60325,121443r-15875,l44450,192881,,192881,,,44450,r,69850l60325,69850,60325,r44450,l104775,192881xe" filled="f" strokecolor="#c9f">
                        <v:stroke endcap="round"/>
                        <v:path arrowok="t" textboxrect="0,0,104775,192881"/>
                      </v:shape>
                      <v:shape id="Shape 55" o:spid="_x0000_s1065" style="position:absolute;left:8024;top:563;width:1040;height:1929;visibility:visible;mso-wrap-style:square;v-text-anchor:top" coordsize="10398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" path="m103981,138112r-794,22225l99218,175418,84137,189706r-12700,2381l51593,192881,,192881,,,44450,r,64293l51593,64293r18257,794l83343,67468,99218,82550r3969,14287l103981,118268r,19844xe" filled="f" strokecolor="#c9f">
                        <v:stroke endcap="round"/>
                        <v:path arrowok="t" textboxrect="0,0,103981,192881"/>
                      </v:shape>
                      <v:shape id="Shape 56" o:spid="_x0000_s1066" style="position:absolute;left:8469;top:1579;width:151;height:508;visibility:visible;mso-wrap-style:square;v-text-anchor:top" coordsize="15081,5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" path="m15081,29368r,-7937l14287,9525,12700,3175,,,,50800,11906,47625r2381,-5557l15081,29368r,xe" filled="f" strokecolor="#c9f">
                        <v:stroke endcap="round"/>
                        <v:path arrowok="t" textboxrect="0,0,15081,50800"/>
                      </v:shape>
                      <v:shape id="Shape 57" o:spid="_x0000_s1067" style="position:absolute;left:9199;top:563;width:445;height:1929;visibility:visible;mso-wrap-style:square;v-text-anchor:top" coordsize="44450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" path="m44450,192881l,192881,,,44450,r,192881xe" filled="f" strokecolor="#c9f">
                        <v:stroke endcap="round"/>
                        <v:path arrowok="t" textboxrect="0,0,44450,192881"/>
                      </v:shape>
                      <v:shape id="Shape 58" o:spid="_x0000_s1068" style="position:absolute;left:9802;top:563;width:1104;height:1929;visibility:visible;mso-wrap-style:square;v-text-anchor:top" coordsize="110331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" path="m110331,192881r-38894,l71437,88900,40481,192881,,192881,,,38893,r,103187l69056,r41275,l110331,192881xe" filled="f" strokecolor="#c9f">
                        <v:stroke endcap="round"/>
                        <v:path arrowok="t" textboxrect="0,0,110331,192881"/>
                      </v:shape>
                      <v:shape id="Shape 59" o:spid="_x0000_s1069" style="position:absolute;left:10040;width:627;height:436;visibility:visible;mso-wrap-style:square;v-text-anchor:top" coordsize="62706,43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" path="m43656,l62706,,53975,31750,43656,40481,30956,43656,18256,40481,8731,31750,,,18256,r3969,15081l30956,19843r8731,-4762l43656,r,xe" filled="f" strokecolor="#c9f">
                        <v:stroke endcap="round"/>
                        <v:path arrowok="t" textboxrect="0,0,62706,43656"/>
                      </v:shape>
                      <v:shape id="Shape 60" o:spid="_x0000_s1070" style="position:absolute;left:11390;top:563;width:1198;height:1929;visibility:visible;mso-wrap-style:square;v-text-anchor:top" coordsize="119856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" path="m75406,192881r,-152400l59531,40481r,97631l58737,160337r-3969,15081l40481,189706r-13494,2381l7143,192881r-7143,l,161131r11906,-2381l14287,152400r794,-12700l15081,,119856,r,192881l75406,192881xe" filled="f" strokecolor="#c9f">
                        <v:stroke endcap="round"/>
                        <v:path arrowok="t" textboxrect="0,0,119856,192881"/>
                      </v:shape>
                      <v:shape id="Shape 61" o:spid="_x0000_s1071" style="position:absolute;left:12731;top:563;width:1112;height:1929;visibility:visible;mso-wrap-style:square;v-text-anchor:top" coordsize="111125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" path="m111125,192881r-38894,l72231,88900,40481,192881,,192881,,,38893,r,103187l69850,r41275,l111125,192881xe" filled="f" strokecolor="#c9f">
                        <v:stroke endcap="round"/>
                        <v:path arrowok="t" textboxrect="0,0,111125,192881"/>
                      </v:shape>
                      <v:shape id="Shape 62" o:spid="_x0000_s1072" style="position:absolute;left:13985;top:531;width:1000;height:1993;visibility:visible;mso-wrap-style:square;v-text-anchor:top" coordsize="100012,199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" path="m100012,76200r-42069,l57943,53975,56356,38100,51593,34131r-5556,3969l45243,43656r-793,10319l44450,144462r2381,15875l52387,165100r6350,-5557l59531,152400r794,-12700l60325,116681r39687,l100012,136525r-794,15081l91281,174625,75406,192881r-25400,6350l33337,196850,19843,190500,4762,166687,1587,148431,,123825,,69056,793,47625,3968,31750,19843,9525,49212,,79375,9525,96043,34131r3175,18256l100012,76200r,xe" filled="f" strokecolor="#c9f">
                        <v:stroke endcap="round"/>
                        <v:path arrowok="t" textboxrect="0,0,100012,199231"/>
                      </v:shape>
                      <v:shape id="Shape 63" o:spid="_x0000_s1073" style="position:absolute;left:15041;top:563;width:960;height:1929;visibility:visible;mso-wrap-style:square;v-text-anchor:top" coordsize="96043,192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" path="m96043,r,40481l70643,40481r,152400l26193,192881r,-152400l,40481,,,96043,xe" filled="f" strokecolor="#c9f">
                        <v:stroke endcap="round"/>
                        <v:path arrowok="t" textboxrect="0,0,96043,192881"/>
                      </v:shape>
                      <w10:wrap anchorx="page" anchory="page"/>
                    </v:group>
                  </w:pict>
                </mc:Fallback>
              </mc:AlternateConten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, 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 конк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</w:t>
            </w:r>
          </w:p>
        </w:tc>
      </w:tr>
      <w:tr w:rsidR="006D5737" w:rsidRPr="006D5737" w:rsidTr="006D5737">
        <w:trPr>
          <w:cantSplit/>
          <w:trHeight w:hRule="exact" w:val="3319"/>
        </w:trPr>
        <w:tc>
          <w:tcPr>
            <w:tcW w:w="4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widowControl w:val="0"/>
              <w:spacing w:before="4" w:line="240" w:lineRule="auto"/>
              <w:ind w:left="196" w:right="-2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3027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widowControl w:val="0"/>
              <w:spacing w:before="4" w:line="239" w:lineRule="auto"/>
              <w:ind w:left="108" w:right="489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4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ьт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 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ной 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ь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</w:p>
        </w:tc>
        <w:tc>
          <w:tcPr>
            <w:tcW w:w="24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widowControl w:val="0"/>
              <w:spacing w:before="4" w:line="239" w:lineRule="auto"/>
              <w:ind w:left="108" w:right="13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2"/>
                <w:sz w:val="26"/>
                <w:szCs w:val="26"/>
              </w:rPr>
              <w:t>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 бюл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й, 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т,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очин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68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тихот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борник кр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ордов и 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ов, 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льтфильм, 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ц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вы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в.</w:t>
            </w:r>
          </w:p>
        </w:tc>
        <w:tc>
          <w:tcPr>
            <w:tcW w:w="26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widowControl w:val="0"/>
              <w:spacing w:before="4" w:line="239" w:lineRule="auto"/>
              <w:ind w:left="108" w:right="67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Оформл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бин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изготовл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дных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обий, изготовл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79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ющих пр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мм, ф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2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ж,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ы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 г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ты,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борник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6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 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ц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 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зличного 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69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БД,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84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ж.</w:t>
            </w:r>
          </w:p>
        </w:tc>
        <w:tc>
          <w:tcPr>
            <w:tcW w:w="21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D5737" w:rsidRPr="006D5737" w:rsidRDefault="006D5737" w:rsidP="006D5737">
            <w:pPr>
              <w:widowControl w:val="0"/>
              <w:spacing w:before="4" w:line="239" w:lineRule="auto"/>
              <w:ind w:left="108" w:right="55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й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 школы, п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ц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 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зличного 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ч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пьют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рных 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тов,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2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ющих пр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г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мм,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озд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тв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3"/>
                <w:sz w:val="26"/>
                <w:szCs w:val="26"/>
              </w:rPr>
              <w:t>у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ющих 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пьют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рных м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й, шк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льн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я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75"/>
                <w:sz w:val="26"/>
                <w:szCs w:val="26"/>
              </w:rPr>
              <w:t xml:space="preserve">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, 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с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оци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а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ль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-1"/>
                <w:sz w:val="26"/>
                <w:szCs w:val="26"/>
              </w:rPr>
              <w:t>ны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й пр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pacing w:val="1"/>
                <w:sz w:val="26"/>
                <w:szCs w:val="26"/>
              </w:rPr>
              <w:t>о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w w:val="101"/>
                <w:sz w:val="26"/>
                <w:szCs w:val="26"/>
              </w:rPr>
              <w:t>е</w:t>
            </w:r>
            <w:r w:rsidRPr="006D573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кт.</w:t>
            </w:r>
          </w:p>
        </w:tc>
      </w:tr>
    </w:tbl>
    <w:p w:rsidR="00C87E69" w:rsidRDefault="00C87E69" w:rsidP="006D5737">
      <w:pPr>
        <w:spacing w:line="276" w:lineRule="auto"/>
        <w:ind w:left="1080"/>
        <w:jc w:val="right"/>
        <w:rPr>
          <w:rFonts w:ascii="Times New Roman" w:hAnsi="Times New Roman" w:cs="Times New Roman"/>
          <w:b/>
          <w:sz w:val="26"/>
          <w:szCs w:val="26"/>
          <w:lang w:eastAsia="ru-RU"/>
        </w:rPr>
      </w:pPr>
    </w:p>
    <w:p w:rsidR="00C87E69" w:rsidRDefault="00C87E69">
      <w:pPr>
        <w:rPr>
          <w:rFonts w:ascii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sz w:val="26"/>
          <w:szCs w:val="26"/>
          <w:lang w:eastAsia="ru-RU"/>
        </w:rPr>
        <w:br w:type="page"/>
      </w:r>
    </w:p>
    <w:p w:rsidR="00192420" w:rsidRPr="00E3616B" w:rsidRDefault="006D5737" w:rsidP="00C87E69">
      <w:pPr>
        <w:spacing w:line="276" w:lineRule="auto"/>
        <w:ind w:left="1080"/>
        <w:jc w:val="right"/>
        <w:rPr>
          <w:rFonts w:ascii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sz w:val="26"/>
          <w:szCs w:val="26"/>
          <w:lang w:eastAsia="ru-RU"/>
        </w:rPr>
        <w:lastRenderedPageBreak/>
        <w:t>Приложение 2</w:t>
      </w:r>
    </w:p>
    <w:p w:rsidR="00192420" w:rsidRPr="00E3616B" w:rsidRDefault="00192420" w:rsidP="00E3616B">
      <w:pPr>
        <w:spacing w:line="276" w:lineRule="auto"/>
        <w:ind w:left="1080"/>
        <w:rPr>
          <w:rFonts w:ascii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b/>
          <w:sz w:val="26"/>
          <w:szCs w:val="26"/>
          <w:lang w:eastAsia="ru-RU"/>
        </w:rPr>
        <w:t>Некоторые приёмы технологии развития 4К компетенций</w:t>
      </w:r>
    </w:p>
    <w:p w:rsidR="00192420" w:rsidRPr="00E3616B" w:rsidRDefault="00192420" w:rsidP="00E3616B">
      <w:pPr>
        <w:tabs>
          <w:tab w:val="left" w:pos="0"/>
        </w:tabs>
        <w:spacing w:line="276" w:lineRule="auto"/>
        <w:ind w:firstLine="624"/>
        <w:rPr>
          <w:rFonts w:ascii="Times New Roman" w:hAnsi="Times New Roman" w:cs="Times New Roman"/>
          <w:i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sz w:val="26"/>
          <w:szCs w:val="26"/>
          <w:lang w:eastAsia="ru-RU"/>
        </w:rPr>
        <w:t>Всё приёмы 4Ккомпетенций привести просто невозможно, из – за их большого количества,  поэтому остановлюсь лишь на некоторых.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i/>
          <w:sz w:val="26"/>
          <w:szCs w:val="26"/>
          <w:lang w:eastAsia="ru-RU" w:bidi="ar-SA"/>
        </w:rPr>
      </w:pPr>
      <w:r w:rsidRPr="00E3616B">
        <w:rPr>
          <w:rFonts w:cs="Times New Roman"/>
          <w:i/>
          <w:sz w:val="26"/>
          <w:szCs w:val="26"/>
          <w:lang w:eastAsia="ru-RU" w:bidi="ar-SA"/>
        </w:rPr>
        <w:t>1. Приём «Групповая дискуссия».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Групповая дискуссия может использоваться как на стадии вызова, так и на стадии рефлексии. При этом в первом случае её задача – обмен первичной информацией, выявление противоречий, а, во – втором – это возможность переосмысления полученных сведений, сравнение собственного видения проблемы с другими взглядами и позициями. Форма групповой дискуссии способствует развитию диалогичности общения, становлению самостоятельности мышления.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Style w:val="12"/>
          <w:rFonts w:cs="Times New Roman"/>
          <w:b w:val="0"/>
          <w:sz w:val="26"/>
          <w:szCs w:val="26"/>
        </w:rPr>
      </w:pPr>
      <w:r w:rsidRPr="00E3616B">
        <w:rPr>
          <w:rFonts w:cs="Times New Roman"/>
          <w:i/>
          <w:sz w:val="26"/>
          <w:szCs w:val="26"/>
          <w:lang w:eastAsia="ru-RU" w:bidi="ar-SA"/>
        </w:rPr>
        <w:t xml:space="preserve">2. </w:t>
      </w:r>
      <w:r w:rsidRPr="00E3616B">
        <w:rPr>
          <w:rStyle w:val="af5"/>
          <w:rFonts w:cs="Times New Roman"/>
          <w:bCs/>
          <w:sz w:val="26"/>
          <w:szCs w:val="26"/>
        </w:rPr>
        <w:t xml:space="preserve">Прием «Корзина идей». </w:t>
      </w:r>
      <w:r w:rsidRPr="00E3616B">
        <w:rPr>
          <w:rFonts w:cs="Times New Roman"/>
          <w:sz w:val="26"/>
          <w:szCs w:val="26"/>
        </w:rPr>
        <w:t>Это прием организации индивидуальной и групповой работы на начальной стадии урока, когда идет актуализация знаний и опыта. Этот прием позволяет выяснить все, что знают обучающиеся  по обсуждаемой теме урока. На доске прикрепляется значок корзины, в которую условно собирается то, что обучающиеся знают об изучаемой теме.</w:t>
      </w:r>
    </w:p>
    <w:p w:rsidR="00192420" w:rsidRPr="00E3616B" w:rsidRDefault="00192420" w:rsidP="00E3616B">
      <w:pPr>
        <w:pStyle w:val="10"/>
        <w:spacing w:line="276" w:lineRule="auto"/>
        <w:ind w:firstLine="426"/>
        <w:jc w:val="both"/>
        <w:rPr>
          <w:rFonts w:cs="Times New Roman"/>
          <w:sz w:val="26"/>
          <w:szCs w:val="26"/>
        </w:rPr>
      </w:pPr>
      <w:r w:rsidRPr="00E3616B">
        <w:rPr>
          <w:rStyle w:val="12"/>
          <w:rFonts w:cs="Times New Roman"/>
          <w:sz w:val="26"/>
          <w:szCs w:val="26"/>
        </w:rPr>
        <w:t>Алгоритм работы:</w:t>
      </w:r>
    </w:p>
    <w:p w:rsidR="00192420" w:rsidRPr="00E3616B" w:rsidRDefault="00192420" w:rsidP="00E3616B">
      <w:pPr>
        <w:pStyle w:val="10"/>
        <w:numPr>
          <w:ilvl w:val="0"/>
          <w:numId w:val="29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Каждый обучающийся вспоминает и записывает в тетради все, что знает по теме (индивидуальная работа продолжается 1-2 минуты).</w:t>
      </w:r>
    </w:p>
    <w:p w:rsidR="00192420" w:rsidRPr="00E3616B" w:rsidRDefault="00192420" w:rsidP="00E3616B">
      <w:pPr>
        <w:pStyle w:val="10"/>
        <w:numPr>
          <w:ilvl w:val="0"/>
          <w:numId w:val="29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Обмен информацией в парах или группах.</w:t>
      </w:r>
    </w:p>
    <w:p w:rsidR="00192420" w:rsidRPr="00E3616B" w:rsidRDefault="00192420" w:rsidP="00E3616B">
      <w:pPr>
        <w:pStyle w:val="10"/>
        <w:numPr>
          <w:ilvl w:val="0"/>
          <w:numId w:val="29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Далее каждая группа называет какое-то одно сведение или факт, не повторяя ранее сказанного.</w:t>
      </w:r>
    </w:p>
    <w:p w:rsidR="00192420" w:rsidRPr="00E3616B" w:rsidRDefault="00192420" w:rsidP="00E3616B">
      <w:pPr>
        <w:pStyle w:val="10"/>
        <w:numPr>
          <w:ilvl w:val="0"/>
          <w:numId w:val="29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Все сведения кратко записываются в «корзине идей», даже если они ошибочны.</w:t>
      </w:r>
    </w:p>
    <w:p w:rsidR="00192420" w:rsidRPr="00E3616B" w:rsidRDefault="00192420" w:rsidP="00E3616B">
      <w:pPr>
        <w:pStyle w:val="10"/>
        <w:numPr>
          <w:ilvl w:val="0"/>
          <w:numId w:val="29"/>
        </w:numPr>
        <w:spacing w:line="276" w:lineRule="auto"/>
        <w:jc w:val="both"/>
        <w:rPr>
          <w:rStyle w:val="af5"/>
          <w:rFonts w:cs="Times New Roman"/>
          <w:bCs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Все ошибки исправляются по мере освоения новой информации.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Style w:val="af5"/>
          <w:rFonts w:cs="Times New Roman"/>
          <w:i w:val="0"/>
          <w:iCs w:val="0"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 xml:space="preserve">3. Прием «Составление кластера». </w:t>
      </w:r>
      <w:r w:rsidRPr="00E3616B">
        <w:rPr>
          <w:rFonts w:cs="Times New Roman"/>
          <w:sz w:val="26"/>
          <w:szCs w:val="26"/>
        </w:rPr>
        <w:t>Смысл приема заключается в попытке систематизировать имеющиеся знания. Он связан с приемом «Корзина идей». Правила построения кластера очень простые. Рисуем модель Солнечной системы: звезду, планеты и их спутники. В центре располагается звезда – это наша тема. Вокруг нее планеты – крупные смысловые единицы. Соединяем их прямой линией со звездой. У каждой планеты свои спутники, у спутников свои. Система кластеров охватывает большее количество информации. Кластеры можно использовать на различных стадиях урока.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i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 xml:space="preserve">4. Прием «Верные и неверные утверждения». </w:t>
      </w:r>
      <w:r w:rsidRPr="00E3616B">
        <w:rPr>
          <w:rFonts w:cs="Times New Roman"/>
          <w:sz w:val="26"/>
          <w:szCs w:val="26"/>
        </w:rPr>
        <w:t>Этот прием может быть началом урока. Преподаватель  предлагает ряд утверждений по определенной теме. Обучающиеся выбирают «верные» утверждения, полагаясь на собственный опыт или интуицию. В любом случае они настраиваются на изучение темы, выделяют ключевые моменты, а элемент соревнования позволяет удерживать внимание до конца урока. На стадии рефлексии возвращаемся к этому приему, чтобы выяснить, какие из утверждений были верными.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Style w:val="af5"/>
          <w:rFonts w:cs="Times New Roman"/>
          <w:bCs/>
          <w:i w:val="0"/>
          <w:sz w:val="26"/>
          <w:szCs w:val="26"/>
        </w:rPr>
      </w:pPr>
      <w:r w:rsidRPr="00E3616B">
        <w:rPr>
          <w:rFonts w:cs="Times New Roman"/>
          <w:i/>
          <w:sz w:val="26"/>
          <w:szCs w:val="26"/>
        </w:rPr>
        <w:t xml:space="preserve">5. </w:t>
      </w:r>
      <w:r w:rsidRPr="00E3616B">
        <w:rPr>
          <w:rStyle w:val="af5"/>
          <w:rFonts w:cs="Times New Roman"/>
          <w:bCs/>
          <w:sz w:val="26"/>
          <w:szCs w:val="26"/>
        </w:rPr>
        <w:t>Прием «Знаю – Хочу узнать – узнал».  Один из способов графической организации и логико – смыслового структурирования материала.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Style w:val="af5"/>
          <w:rFonts w:cs="Times New Roman"/>
          <w:bCs/>
          <w:i w:val="0"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lastRenderedPageBreak/>
        <w:t>Алгоритм работы:</w:t>
      </w:r>
    </w:p>
    <w:p w:rsidR="00192420" w:rsidRPr="00E3616B" w:rsidRDefault="00192420" w:rsidP="00E3616B">
      <w:pPr>
        <w:pStyle w:val="10"/>
        <w:numPr>
          <w:ilvl w:val="0"/>
          <w:numId w:val="30"/>
        </w:numPr>
        <w:spacing w:line="276" w:lineRule="auto"/>
        <w:jc w:val="both"/>
        <w:rPr>
          <w:rStyle w:val="af5"/>
          <w:rFonts w:cs="Times New Roman"/>
          <w:bCs/>
          <w:i w:val="0"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>До знакомства с текстом обучающиеся самостоятельно или группе заполняют первый и второй столбцы таблицы «Знаю» и «Хочу узнать».</w:t>
      </w:r>
    </w:p>
    <w:p w:rsidR="00192420" w:rsidRPr="00E3616B" w:rsidRDefault="00192420" w:rsidP="00E3616B">
      <w:pPr>
        <w:pStyle w:val="10"/>
        <w:numPr>
          <w:ilvl w:val="0"/>
          <w:numId w:val="30"/>
        </w:numPr>
        <w:spacing w:line="276" w:lineRule="auto"/>
        <w:jc w:val="both"/>
        <w:rPr>
          <w:rStyle w:val="af5"/>
          <w:rFonts w:cs="Times New Roman"/>
          <w:bCs/>
          <w:i w:val="0"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>По ходу знакомства с текстом или же в процессе обсуждения прочитанного, обучающиеся заполняют столбец «Узнал».</w:t>
      </w:r>
    </w:p>
    <w:p w:rsidR="00192420" w:rsidRPr="00E3616B" w:rsidRDefault="00192420" w:rsidP="00E3616B">
      <w:pPr>
        <w:pStyle w:val="10"/>
        <w:numPr>
          <w:ilvl w:val="0"/>
          <w:numId w:val="30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>Подведение итогов, сопоставление содержания граф.</w:t>
      </w:r>
    </w:p>
    <w:tbl>
      <w:tblPr>
        <w:tblW w:w="9933" w:type="dxa"/>
        <w:tblInd w:w="-5" w:type="dxa"/>
        <w:tblLayout w:type="fixed"/>
        <w:tblCellMar>
          <w:left w:w="113" w:type="dxa"/>
        </w:tblCellMar>
        <w:tblLook w:val="0000" w:firstRow="0" w:lastRow="0" w:firstColumn="0" w:lastColumn="0" w:noHBand="0" w:noVBand="0"/>
      </w:tblPr>
      <w:tblGrid>
        <w:gridCol w:w="3222"/>
        <w:gridCol w:w="2872"/>
        <w:gridCol w:w="3839"/>
      </w:tblGrid>
      <w:tr w:rsidR="00192420" w:rsidRPr="00E3616B" w:rsidTr="00192420">
        <w:tc>
          <w:tcPr>
            <w:tcW w:w="3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Знаю</w:t>
            </w:r>
          </w:p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(вызов)</w:t>
            </w:r>
          </w:p>
        </w:tc>
        <w:tc>
          <w:tcPr>
            <w:tcW w:w="2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Хочу узнать</w:t>
            </w:r>
          </w:p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(вызов)</w:t>
            </w:r>
          </w:p>
        </w:tc>
        <w:tc>
          <w:tcPr>
            <w:tcW w:w="38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Узнал</w:t>
            </w:r>
          </w:p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 xml:space="preserve">(реализация смысла или рефлексия) </w:t>
            </w:r>
          </w:p>
        </w:tc>
      </w:tr>
      <w:tr w:rsidR="00192420" w:rsidRPr="00E3616B" w:rsidTr="00192420">
        <w:tc>
          <w:tcPr>
            <w:tcW w:w="322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3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Что я знаю по теме урока?</w:t>
            </w:r>
          </w:p>
        </w:tc>
        <w:tc>
          <w:tcPr>
            <w:tcW w:w="28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hanging="71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 xml:space="preserve">Формулирование целей </w:t>
            </w:r>
          </w:p>
        </w:tc>
        <w:tc>
          <w:tcPr>
            <w:tcW w:w="38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sz w:val="26"/>
                <w:szCs w:val="26"/>
              </w:rPr>
              <w:t>Соотношение старой и новой информации</w:t>
            </w:r>
          </w:p>
        </w:tc>
      </w:tr>
    </w:tbl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i/>
          <w:sz w:val="26"/>
          <w:szCs w:val="26"/>
        </w:rPr>
        <w:t xml:space="preserve">6. Приём «Инсерт», «Условные значки» или «Пометки на полях». </w:t>
      </w:r>
      <w:r w:rsidRPr="00E3616B">
        <w:rPr>
          <w:rFonts w:cs="Times New Roman"/>
          <w:sz w:val="26"/>
          <w:szCs w:val="26"/>
        </w:rPr>
        <w:t xml:space="preserve">«Инсерт» с англ. дословно переводится: интерактивная система записи для эффективного чтения и размышления. 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Алгоритм работы: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eastAsia="Symbol"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1 этап. Предлагается система маркировки текста, чтобы подразделить заключённую в нём информацию следующим образом: 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eastAsia="Symbol" w:cs="Times New Roman"/>
          <w:sz w:val="26"/>
          <w:szCs w:val="26"/>
        </w:rPr>
        <w:t></w:t>
      </w:r>
      <w:r w:rsidRPr="00E3616B">
        <w:rPr>
          <w:rFonts w:eastAsia="Times New Roman" w:cs="Times New Roman"/>
          <w:sz w:val="26"/>
          <w:szCs w:val="26"/>
        </w:rPr>
        <w:t xml:space="preserve">  </w:t>
      </w:r>
      <w:r w:rsidRPr="00E3616B">
        <w:rPr>
          <w:rFonts w:cs="Times New Roman"/>
          <w:sz w:val="26"/>
          <w:szCs w:val="26"/>
        </w:rPr>
        <w:t>«галочкой» - помечается то, что уже известно обучающимся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-  знаком минус помечается то, что противоречит их представлению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+  знаком плюс помечается то, что является для них интересным и неожиданным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?  ставится, если что – то неясно и возникло желание узнать больше.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2 этап. Читая текст, обучающиеся помечают соответствующим значком на полях отдельные абзацы и предложения.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eastAsia="Symbol" w:cs="Times New Roman"/>
          <w:b/>
          <w:sz w:val="26"/>
          <w:szCs w:val="26"/>
        </w:rPr>
      </w:pPr>
      <w:r w:rsidRPr="00E3616B">
        <w:rPr>
          <w:rFonts w:cs="Times New Roman"/>
          <w:sz w:val="26"/>
          <w:szCs w:val="26"/>
        </w:rPr>
        <w:t>3 этап. Обучающимся предлагается систематизировать информацию, расположив её в соответствии со своими пометками в следующую таблицу:</w:t>
      </w:r>
    </w:p>
    <w:tbl>
      <w:tblPr>
        <w:tblW w:w="0" w:type="auto"/>
        <w:tblInd w:w="812" w:type="dxa"/>
        <w:tblLayout w:type="fixed"/>
        <w:tblCellMar>
          <w:left w:w="113" w:type="dxa"/>
        </w:tblCellMar>
        <w:tblLook w:val="0000" w:firstRow="0" w:lastRow="0" w:firstColumn="0" w:lastColumn="0" w:noHBand="0" w:noVBand="0"/>
      </w:tblPr>
      <w:tblGrid>
        <w:gridCol w:w="1276"/>
        <w:gridCol w:w="1559"/>
        <w:gridCol w:w="1418"/>
        <w:gridCol w:w="1426"/>
      </w:tblGrid>
      <w:tr w:rsidR="00192420" w:rsidRPr="00E3616B" w:rsidTr="00192420"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eastAsia="Symbol" w:cs="Times New Roman"/>
                <w:b/>
                <w:sz w:val="26"/>
                <w:szCs w:val="26"/>
              </w:rPr>
              <w:t></w:t>
            </w: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b/>
                <w:sz w:val="26"/>
                <w:szCs w:val="26"/>
              </w:rPr>
              <w:t>+</w:t>
            </w: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b/>
                <w:sz w:val="26"/>
                <w:szCs w:val="26"/>
              </w:rPr>
              <w:t>-</w:t>
            </w:r>
          </w:p>
        </w:tc>
        <w:tc>
          <w:tcPr>
            <w:tcW w:w="14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cs="Times New Roman"/>
                <w:b/>
                <w:sz w:val="26"/>
                <w:szCs w:val="26"/>
              </w:rPr>
              <w:t>?</w:t>
            </w:r>
          </w:p>
        </w:tc>
      </w:tr>
      <w:tr w:rsidR="00192420" w:rsidRPr="00E3616B" w:rsidTr="00192420">
        <w:tc>
          <w:tcPr>
            <w:tcW w:w="12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napToGrid w:val="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napToGrid w:val="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napToGrid w:val="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</w:p>
        </w:tc>
        <w:tc>
          <w:tcPr>
            <w:tcW w:w="142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napToGrid w:val="0"/>
              <w:spacing w:line="276" w:lineRule="auto"/>
              <w:ind w:firstLine="624"/>
              <w:jc w:val="both"/>
              <w:rPr>
                <w:rFonts w:cs="Times New Roman"/>
                <w:sz w:val="26"/>
                <w:szCs w:val="26"/>
              </w:rPr>
            </w:pPr>
          </w:p>
        </w:tc>
      </w:tr>
    </w:tbl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i/>
          <w:sz w:val="26"/>
          <w:szCs w:val="26"/>
        </w:rPr>
      </w:pPr>
      <w:r w:rsidRPr="00E3616B">
        <w:rPr>
          <w:rFonts w:eastAsia="Times New Roman" w:cs="Times New Roman"/>
          <w:sz w:val="26"/>
          <w:szCs w:val="26"/>
        </w:rPr>
        <w:t xml:space="preserve"> </w:t>
      </w:r>
      <w:r w:rsidRPr="00E3616B">
        <w:rPr>
          <w:rFonts w:cs="Times New Roman"/>
          <w:sz w:val="26"/>
          <w:szCs w:val="26"/>
        </w:rPr>
        <w:t>4 этап. Последовательное обсуждение каждой графы таблицы.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cs="Times New Roman"/>
          <w:i/>
          <w:sz w:val="26"/>
          <w:szCs w:val="26"/>
        </w:rPr>
        <w:t xml:space="preserve">7.  </w:t>
      </w:r>
      <w:r w:rsidRPr="00E3616B"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  <w:t>Прием «Синквейн».</w:t>
      </w:r>
      <w:r w:rsidRPr="00E3616B">
        <w:rPr>
          <w:rFonts w:eastAsia="Times New Roman" w:cs="Times New Roman"/>
          <w:bCs/>
          <w:iCs/>
          <w:sz w:val="26"/>
          <w:szCs w:val="26"/>
          <w:lang w:eastAsia="ru-RU" w:bidi="ar-SA"/>
        </w:rPr>
        <w:t xml:space="preserve"> Синквейн 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t>- самая легкая форма стихотворений по алгоритму.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В переводе «синквейн» означает стихотворение, состоящее из пяти строк, которое пишется по определенным правилам.</w:t>
      </w:r>
    </w:p>
    <w:p w:rsidR="00192420" w:rsidRPr="00E3616B" w:rsidRDefault="00192420" w:rsidP="00E3616B">
      <w:pPr>
        <w:pStyle w:val="10"/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Алгоритм работы:</w:t>
      </w:r>
    </w:p>
    <w:p w:rsidR="00192420" w:rsidRPr="00E3616B" w:rsidRDefault="00192420" w:rsidP="00E3616B">
      <w:pPr>
        <w:pStyle w:val="10"/>
        <w:numPr>
          <w:ilvl w:val="0"/>
          <w:numId w:val="25"/>
        </w:numPr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На первой строчке записывается одно слово – существительное. Это тема синквейна.</w:t>
      </w:r>
    </w:p>
    <w:p w:rsidR="00192420" w:rsidRPr="00E3616B" w:rsidRDefault="00192420" w:rsidP="00E3616B">
      <w:pPr>
        <w:pStyle w:val="10"/>
        <w:numPr>
          <w:ilvl w:val="0"/>
          <w:numId w:val="25"/>
        </w:numPr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На второй строчке надо написать два прилагательных, раскрывающих тему синквейна.</w:t>
      </w:r>
    </w:p>
    <w:p w:rsidR="00192420" w:rsidRPr="00E3616B" w:rsidRDefault="00192420" w:rsidP="00E3616B">
      <w:pPr>
        <w:pStyle w:val="10"/>
        <w:numPr>
          <w:ilvl w:val="0"/>
          <w:numId w:val="25"/>
        </w:numPr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На третьей строчке записываются три глагола, описывающих действия, относящиеся к теме синквейна.</w:t>
      </w:r>
    </w:p>
    <w:p w:rsidR="00192420" w:rsidRPr="00E3616B" w:rsidRDefault="00192420" w:rsidP="00E3616B">
      <w:pPr>
        <w:pStyle w:val="10"/>
        <w:numPr>
          <w:ilvl w:val="0"/>
          <w:numId w:val="25"/>
        </w:numPr>
        <w:spacing w:line="276" w:lineRule="auto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На четвертой строчке размещается фраза, состоящая из нескольких слов, с помощью которых обучающийся  выражает свое отношение к теме.</w:t>
      </w:r>
    </w:p>
    <w:p w:rsidR="00192420" w:rsidRPr="00E3616B" w:rsidRDefault="00192420" w:rsidP="00E3616B">
      <w:pPr>
        <w:pStyle w:val="10"/>
        <w:numPr>
          <w:ilvl w:val="0"/>
          <w:numId w:val="25"/>
        </w:numPr>
        <w:spacing w:line="276" w:lineRule="auto"/>
        <w:jc w:val="both"/>
        <w:rPr>
          <w:rFonts w:eastAsia="Times New Roman" w:cs="Times New Roman"/>
          <w:i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 xml:space="preserve">Пятая строчка – это слово – резюме, которое позволяет выразить личное 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lastRenderedPageBreak/>
        <w:t>отношение к теме, дает ее новую интерпретацию.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i/>
          <w:sz w:val="26"/>
          <w:szCs w:val="26"/>
          <w:lang w:eastAsia="ru-RU" w:bidi="ar-SA"/>
        </w:rPr>
        <w:t xml:space="preserve">Например, 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Компьютер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Красивый, серебристый…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Работает, помогает, управляет.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Вот радость для подростка!</w:t>
      </w:r>
    </w:p>
    <w:p w:rsidR="00192420" w:rsidRPr="00E3616B" w:rsidRDefault="00192420" w:rsidP="00E3616B">
      <w:pPr>
        <w:pStyle w:val="10"/>
        <w:spacing w:line="276" w:lineRule="auto"/>
        <w:ind w:left="360"/>
        <w:jc w:val="both"/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sz w:val="26"/>
          <w:szCs w:val="26"/>
          <w:lang w:eastAsia="ru-RU" w:bidi="ar-SA"/>
        </w:rPr>
        <w:t>Работяга.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eastAsia="Times New Roman" w:cs="Times New Roman"/>
          <w:sz w:val="26"/>
          <w:szCs w:val="26"/>
          <w:lang w:eastAsia="ru-RU" w:bidi="ar-SA"/>
        </w:rPr>
      </w:pPr>
      <w:r w:rsidRPr="00E3616B"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  <w:t xml:space="preserve">8. Прием «Толстые и тонкие вопросы».  </w:t>
      </w:r>
      <w:r w:rsidRPr="00E3616B">
        <w:rPr>
          <w:rFonts w:eastAsia="Times New Roman" w:cs="Times New Roman"/>
          <w:bCs/>
          <w:iCs/>
          <w:sz w:val="26"/>
          <w:szCs w:val="26"/>
          <w:lang w:eastAsia="ru-RU" w:bidi="ar-SA"/>
        </w:rPr>
        <w:t>Данный приём</w:t>
      </w:r>
      <w:r w:rsidRPr="00E3616B">
        <w:rPr>
          <w:rFonts w:eastAsia="Times New Roman" w:cs="Times New Roman"/>
          <w:bCs/>
          <w:i/>
          <w:iCs/>
          <w:sz w:val="26"/>
          <w:szCs w:val="26"/>
          <w:lang w:eastAsia="ru-RU" w:bidi="ar-SA"/>
        </w:rPr>
        <w:t xml:space="preserve"> </w:t>
      </w:r>
      <w:r w:rsidRPr="00E3616B">
        <w:rPr>
          <w:rFonts w:eastAsia="Times New Roman" w:cs="Times New Roman"/>
          <w:sz w:val="26"/>
          <w:szCs w:val="26"/>
          <w:lang w:eastAsia="ru-RU" w:bidi="ar-SA"/>
        </w:rPr>
        <w:t xml:space="preserve"> может быть использован на любой стадии урока: на стадии вызова – это вопросы до изучения темы; на стадии осмысления – вопросы по ходу чтения, слушания; на стадии рефлексии (размышления) – демонстрация понимания пройденного. «Толстые и тонкие вопросы»  могут быть оформлены в виде таблицы.</w:t>
      </w:r>
    </w:p>
    <w:tbl>
      <w:tblPr>
        <w:tblW w:w="0" w:type="auto"/>
        <w:tblInd w:w="245" w:type="dxa"/>
        <w:tblLayout w:type="fixed"/>
        <w:tblCellMar>
          <w:left w:w="113" w:type="dxa"/>
        </w:tblCellMar>
        <w:tblLook w:val="0000" w:firstRow="0" w:lastRow="0" w:firstColumn="0" w:lastColumn="0" w:noHBand="0" w:noVBand="0"/>
      </w:tblPr>
      <w:tblGrid>
        <w:gridCol w:w="2976"/>
        <w:gridCol w:w="4262"/>
      </w:tblGrid>
      <w:tr w:rsidR="00192420" w:rsidRPr="00E3616B" w:rsidTr="00192420">
        <w:tc>
          <w:tcPr>
            <w:tcW w:w="29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Тонкие вопросы</w:t>
            </w:r>
          </w:p>
        </w:tc>
        <w:tc>
          <w:tcPr>
            <w:tcW w:w="42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Толстые вопросы</w:t>
            </w:r>
          </w:p>
        </w:tc>
      </w:tr>
      <w:tr w:rsidR="00192420" w:rsidRPr="00E3616B" w:rsidTr="00192420">
        <w:tc>
          <w:tcPr>
            <w:tcW w:w="297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Кто...? Что...?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Когда...? Может...?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Будет...? Могли...?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Как звать...?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Было ли...?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Согласны ли вы...?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Верно ли...?</w:t>
            </w:r>
          </w:p>
        </w:tc>
        <w:tc>
          <w:tcPr>
            <w:tcW w:w="42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Дайте три объяснения: почему?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Объясните: почему...?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Почему вы думаете...?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Почему вы считаете...?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В чем различие...?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eastAsia="Times New Roman" w:cs="Times New Roman"/>
                <w:sz w:val="26"/>
                <w:szCs w:val="26"/>
                <w:lang w:eastAsia="ru-RU" w:bidi="ar-SA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Предположите: что будет, если...?</w:t>
            </w:r>
          </w:p>
          <w:p w:rsidR="00192420" w:rsidRPr="00E3616B" w:rsidRDefault="00192420" w:rsidP="00E3616B">
            <w:pPr>
              <w:pStyle w:val="10"/>
              <w:spacing w:line="276" w:lineRule="auto"/>
              <w:jc w:val="both"/>
              <w:rPr>
                <w:rFonts w:cs="Times New Roman"/>
                <w:sz w:val="26"/>
                <w:szCs w:val="26"/>
              </w:rPr>
            </w:pPr>
            <w:r w:rsidRPr="00E3616B">
              <w:rPr>
                <w:rFonts w:eastAsia="Times New Roman" w:cs="Times New Roman"/>
                <w:sz w:val="26"/>
                <w:szCs w:val="26"/>
                <w:lang w:eastAsia="ru-RU" w:bidi="ar-SA"/>
              </w:rPr>
              <w:t>Что, если...?</w:t>
            </w:r>
          </w:p>
        </w:tc>
      </w:tr>
    </w:tbl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По ходу работы с таблицей в правую колонку записываются вопросы, требующие простого, односложного ответа. В левой колонке - вопросы, требующие подробного, развернутого ответа. Таблицы толстых и тонких вопросов могут стать основой для исследований, дискуссий, эссе.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cs="Times New Roman"/>
          <w:bCs/>
          <w:i/>
          <w:iCs/>
          <w:sz w:val="26"/>
          <w:szCs w:val="26"/>
          <w:lang w:eastAsia="ru-RU" w:bidi="ar-SA"/>
        </w:rPr>
        <w:t>9. Прием «Ключевые слова».</w:t>
      </w:r>
      <w:r w:rsidRPr="00E3616B">
        <w:rPr>
          <w:rFonts w:cs="Times New Roman"/>
          <w:bCs/>
          <w:iCs/>
          <w:sz w:val="26"/>
          <w:szCs w:val="26"/>
          <w:lang w:eastAsia="ru-RU" w:bidi="ar-SA"/>
        </w:rPr>
        <w:t xml:space="preserve"> </w:t>
      </w:r>
      <w:r w:rsidRPr="00E3616B">
        <w:rPr>
          <w:rFonts w:cs="Times New Roman"/>
          <w:sz w:val="26"/>
          <w:szCs w:val="26"/>
          <w:lang w:eastAsia="ru-RU" w:bidi="ar-SA"/>
        </w:rPr>
        <w:t>Стадию вызова на уроке можно осуществить многими методами, в том числе и хорошо известными, например, «ключевые слова», по которым можно придумать рассказ или расставить их в определенной последовательности, а затем, на стадии осмысления искать подтверждение своим предположениям, расширяя материал.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Cs/>
          <w:i/>
          <w:iCs/>
          <w:sz w:val="26"/>
          <w:szCs w:val="26"/>
          <w:lang w:eastAsia="ru-RU" w:bidi="ar-SA"/>
        </w:rPr>
        <w:t xml:space="preserve">10. Прием «Лови ошибку».  </w:t>
      </w:r>
      <w:r w:rsidRPr="00E3616B">
        <w:rPr>
          <w:rFonts w:cs="Times New Roman"/>
          <w:bCs/>
          <w:iCs/>
          <w:sz w:val="26"/>
          <w:szCs w:val="26"/>
          <w:lang w:eastAsia="ru-RU" w:bidi="ar-SA"/>
        </w:rPr>
        <w:t>Преподаватель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заранее подготавливает текст, содержащий ошибочную информацию, и предлагает обучающимся выявить допущенные ошибки. Важно, чтобы задание содержало в себе ошибки 2 уровней:</w:t>
      </w:r>
    </w:p>
    <w:p w:rsidR="00192420" w:rsidRPr="00E3616B" w:rsidRDefault="00192420" w:rsidP="00E3616B">
      <w:pPr>
        <w:pStyle w:val="10"/>
        <w:numPr>
          <w:ilvl w:val="0"/>
          <w:numId w:val="36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явные, которые достаточно легко выявляются обучающимися, исходя из их личного опыта и знаний;</w:t>
      </w:r>
    </w:p>
    <w:p w:rsidR="00192420" w:rsidRPr="00E3616B" w:rsidRDefault="00192420" w:rsidP="00E3616B">
      <w:pPr>
        <w:pStyle w:val="10"/>
        <w:numPr>
          <w:ilvl w:val="0"/>
          <w:numId w:val="36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скрытые, которые можно установить, только изучив новый материал.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Обучающиеся  анализируют предложенный текст, пытаются выявить ошибки, аргументируют свои выводы. Затем изучают новый материал, после чего возвращаются к тексту и исправляют те ошибки, которые не удалось выявить в начале урока.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bCs/>
          <w:i/>
          <w:iCs/>
          <w:sz w:val="26"/>
          <w:szCs w:val="26"/>
          <w:lang w:eastAsia="ru-RU" w:bidi="ar-SA"/>
        </w:rPr>
      </w:pPr>
      <w:r w:rsidRPr="00E3616B">
        <w:rPr>
          <w:rFonts w:cs="Times New Roman"/>
          <w:bCs/>
          <w:i/>
          <w:iCs/>
          <w:sz w:val="26"/>
          <w:szCs w:val="26"/>
          <w:lang w:eastAsia="ru-RU" w:bidi="ar-SA"/>
        </w:rPr>
        <w:t>11. Прием «Нарисуйте счастье».</w:t>
      </w:r>
      <w:r w:rsidRPr="00E3616B">
        <w:rPr>
          <w:rFonts w:cs="Times New Roman"/>
          <w:bCs/>
          <w:iCs/>
          <w:sz w:val="26"/>
          <w:szCs w:val="26"/>
          <w:lang w:eastAsia="ru-RU" w:bidi="ar-SA"/>
        </w:rPr>
        <w:t xml:space="preserve">  </w:t>
      </w:r>
      <w:r w:rsidRPr="00E3616B">
        <w:rPr>
          <w:rFonts w:cs="Times New Roman"/>
          <w:sz w:val="26"/>
          <w:szCs w:val="26"/>
          <w:lang w:eastAsia="ru-RU" w:bidi="ar-SA"/>
        </w:rPr>
        <w:t xml:space="preserve">Приемы психорисунка дают возможность выразить понимание абстрактных понятий, внутренний мир через зрительные образы. Можно дать задание нарисовать совесть, месть, добро, зло и затем объяснить </w:t>
      </w:r>
      <w:r w:rsidRPr="00E3616B">
        <w:rPr>
          <w:rFonts w:cs="Times New Roman"/>
          <w:sz w:val="26"/>
          <w:szCs w:val="26"/>
          <w:lang w:eastAsia="ru-RU" w:bidi="ar-SA"/>
        </w:rPr>
        <w:lastRenderedPageBreak/>
        <w:t>свои рисунки.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i/>
          <w:sz w:val="26"/>
          <w:szCs w:val="26"/>
          <w:lang w:eastAsia="ru-RU" w:bidi="ar-SA"/>
        </w:rPr>
      </w:pPr>
      <w:r w:rsidRPr="00E3616B">
        <w:rPr>
          <w:rFonts w:cs="Times New Roman"/>
          <w:bCs/>
          <w:i/>
          <w:iCs/>
          <w:sz w:val="26"/>
          <w:szCs w:val="26"/>
          <w:lang w:eastAsia="ru-RU" w:bidi="ar-SA"/>
        </w:rPr>
        <w:t>12. Прием «Письмо по кругу».</w:t>
      </w:r>
      <w:r w:rsidRPr="00E3616B">
        <w:rPr>
          <w:rFonts w:cs="Times New Roman"/>
          <w:bCs/>
          <w:iCs/>
          <w:sz w:val="26"/>
          <w:szCs w:val="26"/>
          <w:lang w:eastAsia="ru-RU" w:bidi="ar-SA"/>
        </w:rPr>
        <w:t xml:space="preserve"> Данный приём 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предполагает групповую форму работы. У каждого обучающегося  должен быть лист бумаги. Обучающимся нужно не только поразмышлять на заданную тему, но и согласовывать свое мнение с членами группы. Каждый член группы записывает несколько предложений на заданную тему, затем передает свой листок соседу. Получив листок, сосед продолжает его размышления. Листочки двигаются до тех пор, пока к каждому не вернется листок, в котором были написаны его первые предложения.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i/>
          <w:sz w:val="26"/>
          <w:szCs w:val="26"/>
          <w:lang w:eastAsia="ru-RU" w:bidi="ar-SA"/>
        </w:rPr>
        <w:t>13.  Приём «Дерево предсказаний».</w:t>
      </w:r>
      <w:r w:rsidRPr="00E3616B">
        <w:rPr>
          <w:rFonts w:cs="Times New Roman"/>
          <w:sz w:val="26"/>
          <w:szCs w:val="26"/>
          <w:lang w:eastAsia="ru-RU" w:bidi="ar-SA"/>
        </w:rPr>
        <w:t xml:space="preserve">  </w:t>
      </w:r>
      <w:r w:rsidRPr="00E3616B">
        <w:rPr>
          <w:rFonts w:cs="Times New Roman"/>
          <w:sz w:val="26"/>
          <w:szCs w:val="26"/>
        </w:rPr>
        <w:t>Этот приём подходит для развития умения аргументировать, обосновывать свои прогнозы. «Ствол дерева» - это тема, «листочки» - прогнозы, «веточки» - аргументы.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i/>
          <w:sz w:val="26"/>
          <w:szCs w:val="26"/>
        </w:rPr>
      </w:pPr>
      <w:r w:rsidRPr="00E3616B">
        <w:rPr>
          <w:rFonts w:cs="Times New Roman"/>
          <w:i/>
          <w:sz w:val="26"/>
          <w:szCs w:val="26"/>
        </w:rPr>
        <w:t>14. Приём «Мозговая атака».</w:t>
      </w:r>
      <w:r w:rsidRPr="00E3616B">
        <w:rPr>
          <w:rFonts w:cs="Times New Roman"/>
          <w:sz w:val="26"/>
          <w:szCs w:val="26"/>
        </w:rPr>
        <w:t xml:space="preserve">  Её цель состоит в том, чтобы развивать креативность мышления обучающихся, их коммуникативные качества. Мозговая атака используется для создания банка идей, из которых можно выбрать лучшую.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i/>
          <w:sz w:val="26"/>
          <w:szCs w:val="26"/>
        </w:rPr>
        <w:t>15. Приём «Перепутанные логические цепочки».</w:t>
      </w:r>
    </w:p>
    <w:p w:rsidR="00192420" w:rsidRPr="00E3616B" w:rsidRDefault="00192420" w:rsidP="00E3616B">
      <w:pPr>
        <w:pStyle w:val="11"/>
        <w:numPr>
          <w:ilvl w:val="0"/>
          <w:numId w:val="31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Модификация приема «Ключевые слова». Дополнительным моментом является расположение на доске ключевых слов в специально «перепутанной» логической последовательности. После знакомства с текстом, на стадии «рефлексии» обучающимся предлагается восстановить нарушенную последовательность.</w:t>
      </w:r>
    </w:p>
    <w:p w:rsidR="00192420" w:rsidRPr="00E3616B" w:rsidRDefault="00192420" w:rsidP="00E3616B">
      <w:pPr>
        <w:pStyle w:val="11"/>
        <w:numPr>
          <w:ilvl w:val="0"/>
          <w:numId w:val="31"/>
        </w:numPr>
        <w:spacing w:line="276" w:lineRule="auto"/>
        <w:jc w:val="both"/>
        <w:rPr>
          <w:rFonts w:cs="Times New Roman"/>
          <w:i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На отдельные листы выписываются 5-6 событий из текста и демонстрируются перед классом в заведомо нарушенной последовательности. Обучающимся предлагается восстановить правильный порядок хронологической или причинно-следственной цепи. После заслушивания различных мнений и придя к более или менее единому решению, преподаватель предлагает обучающимся познакомиться с исходным текстом и определить: верны ли были их предположения. 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>16. Прием «Эссе».</w:t>
      </w:r>
      <w:r w:rsidRPr="00E3616B">
        <w:rPr>
          <w:rFonts w:ascii="Times New Roman" w:hAnsi="Times New Roman" w:cs="Times New Roman"/>
          <w:sz w:val="26"/>
          <w:szCs w:val="26"/>
        </w:rPr>
        <w:t xml:space="preserve"> Очень эффективная художественная форма письменной рефлексии - эссе. Это свободное письмо на заданную тему. Эссе - это произведение небольшого объема,  раскрывающее конкретную тему и имеющее подчеркнуто субъективную трактовку, свободную композицию, ориентацию на разговорную речь, склонность к парадоксам. Если работа проходит на уроке, заранее оговариваются временные границы ее выполнения. В зависимости от цели написания отбирается автором и содержание. В любом случае эссе - художественная форма размышления, подталкивающая обучающегося обратиться к собственному, может быть и противоречивому, опыту.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Модель написания эссе.</w:t>
      </w:r>
    </w:p>
    <w:p w:rsidR="00192420" w:rsidRPr="00E3616B" w:rsidRDefault="00192420" w:rsidP="00E3616B">
      <w:pPr>
        <w:pStyle w:val="11"/>
        <w:numPr>
          <w:ilvl w:val="0"/>
          <w:numId w:val="32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Предварительный этап (инвентаризация): вычленение наиболее важных фактов, понятий и т.д.</w:t>
      </w:r>
    </w:p>
    <w:p w:rsidR="00192420" w:rsidRPr="00E3616B" w:rsidRDefault="00192420" w:rsidP="00E3616B">
      <w:pPr>
        <w:pStyle w:val="11"/>
        <w:numPr>
          <w:ilvl w:val="0"/>
          <w:numId w:val="32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Работа над черновиком.</w:t>
      </w:r>
    </w:p>
    <w:p w:rsidR="00192420" w:rsidRPr="00E3616B" w:rsidRDefault="00192420" w:rsidP="00E3616B">
      <w:pPr>
        <w:pStyle w:val="11"/>
        <w:numPr>
          <w:ilvl w:val="0"/>
          <w:numId w:val="32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Правка. Может осуществляться в паре.</w:t>
      </w:r>
    </w:p>
    <w:p w:rsidR="00192420" w:rsidRPr="00E3616B" w:rsidRDefault="00192420" w:rsidP="00E3616B">
      <w:pPr>
        <w:pStyle w:val="11"/>
        <w:numPr>
          <w:ilvl w:val="0"/>
          <w:numId w:val="32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Редактирование. Исправление замечаний, сделанных в ходе правки.</w:t>
      </w:r>
    </w:p>
    <w:p w:rsidR="00192420" w:rsidRPr="00E3616B" w:rsidRDefault="00192420" w:rsidP="00E3616B">
      <w:pPr>
        <w:pStyle w:val="11"/>
        <w:numPr>
          <w:ilvl w:val="0"/>
          <w:numId w:val="32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lastRenderedPageBreak/>
        <w:t>Публикация, т.е. чтение перед аудиторией.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Возможный алгоритм написания эссе.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Обсуждаемая тема (проблема).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Собственная позиция.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Краткое обоснование.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Возможные возражения, выдвигаемые слушателями.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Причина, по которой заявленная позиция остается прежней, объявляется правильной.</w:t>
      </w:r>
    </w:p>
    <w:p w:rsidR="00192420" w:rsidRPr="00E3616B" w:rsidRDefault="00192420" w:rsidP="00E3616B">
      <w:pPr>
        <w:pStyle w:val="11"/>
        <w:numPr>
          <w:ilvl w:val="0"/>
          <w:numId w:val="33"/>
        </w:numPr>
        <w:spacing w:line="276" w:lineRule="auto"/>
        <w:jc w:val="both"/>
        <w:rPr>
          <w:rFonts w:cs="Times New Roman"/>
          <w:i/>
          <w:sz w:val="26"/>
          <w:szCs w:val="26"/>
        </w:rPr>
      </w:pPr>
      <w:r w:rsidRPr="00E3616B">
        <w:rPr>
          <w:rFonts w:cs="Times New Roman"/>
          <w:sz w:val="26"/>
          <w:szCs w:val="26"/>
        </w:rPr>
        <w:t>Заключение.</w:t>
      </w:r>
    </w:p>
    <w:p w:rsidR="00192420" w:rsidRPr="005B5A6F" w:rsidRDefault="00192420" w:rsidP="005B5A6F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>17. Приём  «Fishbone».</w:t>
      </w:r>
      <w:r w:rsidRPr="00E3616B">
        <w:rPr>
          <w:rFonts w:ascii="Times New Roman" w:hAnsi="Times New Roman" w:cs="Times New Roman"/>
          <w:sz w:val="26"/>
          <w:szCs w:val="26"/>
        </w:rPr>
        <w:t xml:space="preserve">  Обучающимся предлагается информация (текст, видеофильм, лекция) проблемного содержания и схема Fishbone для систематизации этого материала.  На верхней «косточке» записывается формулировка проблемы, а на нижней - факты, подтверждающие, что данная проблема существует. Работа (исследование) может проводиться индивидуально или по группам. Важным этапом станет презентация заполненной схемы, которая продемонстрирует взаимосвязь проблем, их комплексный характер. Ход дальнейшей работы определяет преподаватель: это может быть выход на дальнейшее исследование или попытка решить описанные проблемы.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i/>
          <w:sz w:val="26"/>
          <w:szCs w:val="26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>18.  Приём «Взаимоопрос».</w:t>
      </w:r>
      <w:r w:rsidRPr="00E3616B">
        <w:rPr>
          <w:rFonts w:ascii="Times New Roman" w:hAnsi="Times New Roman" w:cs="Times New Roman"/>
          <w:sz w:val="26"/>
          <w:szCs w:val="26"/>
        </w:rPr>
        <w:t xml:space="preserve">  Один из способов работы в парах. Используется на стадии «осмысления».  Обучающиеся в парах читают текст, останавливаясь после каждого абзаца, и задают друг другу вопросы разного уровня по содержанию прочитанного. 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 xml:space="preserve">19. Приём «Продвинутая лекция». </w:t>
      </w:r>
      <w:r w:rsidRPr="00E3616B">
        <w:rPr>
          <w:rFonts w:ascii="Times New Roman" w:hAnsi="Times New Roman" w:cs="Times New Roman"/>
          <w:sz w:val="26"/>
          <w:szCs w:val="26"/>
        </w:rPr>
        <w:t xml:space="preserve"> Суть предлагаемого приёма состоит в особой организации лекции с применением активной учебной модели вызов – осмысление – рефлексия. 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 xml:space="preserve">Алгоритм действий (возможны варианты):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Вызов. Подготовительная деятельность. Представление темы. Проблемный вопрос по содержанию лекции. (Работа в парах: обсуждение и запись имеющихся соображений для ответа, информационный прогноз, выступления от пар, фиксирование на доске высказанных идей).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Анонс содержания первой части лекции. Задание для обучающихся (до начала лекции): по ходу лекции один человек в паре кратко записывает новую информацию по проблемному вопросу,  другой отмечает в первичных записях совпадения  </w:t>
      </w:r>
      <w:r w:rsidRPr="00E3616B">
        <w:rPr>
          <w:rFonts w:cs="Times New Roman"/>
          <w:b/>
          <w:sz w:val="26"/>
          <w:szCs w:val="26"/>
        </w:rPr>
        <w:t>+</w:t>
      </w:r>
      <w:r w:rsidRPr="00E3616B">
        <w:rPr>
          <w:rFonts w:cs="Times New Roman"/>
          <w:sz w:val="26"/>
          <w:szCs w:val="26"/>
        </w:rPr>
        <w:t xml:space="preserve"> и расхождения </w:t>
      </w:r>
      <w:r w:rsidRPr="00E3616B">
        <w:rPr>
          <w:rFonts w:cs="Times New Roman"/>
          <w:b/>
          <w:sz w:val="26"/>
          <w:szCs w:val="26"/>
        </w:rPr>
        <w:t>-</w:t>
      </w:r>
      <w:r w:rsidRPr="00E3616B">
        <w:rPr>
          <w:rFonts w:cs="Times New Roman"/>
          <w:sz w:val="26"/>
          <w:szCs w:val="26"/>
        </w:rPr>
        <w:t xml:space="preserve"> услышанной в лекции информации со сделанным ранее прогнозом (аудированный вариант приема «Инсерт.»)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Осмысление. Преподаватель зачитывает первую часть лекции.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Рефлексия. Предварительное подведение итогов. (Индивидуальное задание: выделение главного – письменный ответ. Работа в парах: обсуждение прогноза с услышанным материалом, обсуждение в паре, формулировка общего ответа, выступления от пар).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Повторный вызов. Анонс содержания второй части лекции. Проблемный </w:t>
      </w:r>
      <w:r w:rsidRPr="00E3616B">
        <w:rPr>
          <w:rFonts w:cs="Times New Roman"/>
          <w:sz w:val="26"/>
          <w:szCs w:val="26"/>
        </w:rPr>
        <w:lastRenderedPageBreak/>
        <w:t xml:space="preserve">вопрос. (Работа в парах: обсуждение и запись имеющихся соображений для ответа, информационный прогноз, выступления от пар, фиксирование на доске высказанных идей). Задание для обучающихся (аналогичное пункту - 2).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Осмысление. Преподаватель зачитывает вторую часть лекции.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Рефлексия. Подведение итогов. (Работа в парах: обсуждение прогноза с услышанным материалом, выступления от пар).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Итоговая рефлексия. Задание для всех: индивидуальная самостоятельная работа – письменный ответ на общий глобальный вопрос по материалу лекции. Форма – 10-минутное эссе. </w:t>
      </w:r>
    </w:p>
    <w:p w:rsidR="00192420" w:rsidRPr="00E3616B" w:rsidRDefault="00192420" w:rsidP="00E3616B">
      <w:pPr>
        <w:pStyle w:val="11"/>
        <w:numPr>
          <w:ilvl w:val="0"/>
          <w:numId w:val="34"/>
        </w:numPr>
        <w:spacing w:line="276" w:lineRule="auto"/>
        <w:jc w:val="both"/>
        <w:rPr>
          <w:rFonts w:eastAsia="Times New Roman" w:cs="Times New Roman"/>
          <w:i/>
          <w:sz w:val="26"/>
          <w:szCs w:val="26"/>
        </w:rPr>
      </w:pPr>
      <w:r w:rsidRPr="00E3616B">
        <w:rPr>
          <w:rFonts w:cs="Times New Roman"/>
          <w:sz w:val="26"/>
          <w:szCs w:val="26"/>
        </w:rPr>
        <w:t xml:space="preserve">Работы сдаются преподавателю. </w:t>
      </w:r>
    </w:p>
    <w:p w:rsidR="00192420" w:rsidRPr="00E3616B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</w:rPr>
      </w:pPr>
      <w:r w:rsidRPr="00E3616B">
        <w:rPr>
          <w:rFonts w:eastAsia="Times New Roman" w:cs="Times New Roman"/>
          <w:i/>
          <w:sz w:val="26"/>
          <w:szCs w:val="26"/>
        </w:rPr>
        <w:t xml:space="preserve"> </w:t>
      </w:r>
      <w:r w:rsidRPr="00E3616B">
        <w:rPr>
          <w:rFonts w:cs="Times New Roman"/>
          <w:i/>
          <w:sz w:val="26"/>
          <w:szCs w:val="26"/>
        </w:rPr>
        <w:t xml:space="preserve">20. Приём «Бортовые журналы». </w:t>
      </w:r>
      <w:r w:rsidRPr="00E3616B">
        <w:rPr>
          <w:rFonts w:cs="Times New Roman"/>
          <w:sz w:val="26"/>
          <w:szCs w:val="26"/>
        </w:rPr>
        <w:t>Бортовые журналы – обобщающее название различных приемов, согласно которым, обучающиеся во время изучения темы записывают свои мысли. В простейшем варианте обучающиеся записывают в бортовой журнал ответы на следующие вопросы:</w:t>
      </w:r>
    </w:p>
    <w:p w:rsidR="00192420" w:rsidRPr="00E3616B" w:rsidRDefault="00192420" w:rsidP="00E3616B">
      <w:pPr>
        <w:pStyle w:val="10"/>
        <w:numPr>
          <w:ilvl w:val="0"/>
          <w:numId w:val="35"/>
        </w:numPr>
        <w:spacing w:line="276" w:lineRule="auto"/>
        <w:jc w:val="both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t>Что я знаю по данной теме?</w:t>
      </w:r>
    </w:p>
    <w:p w:rsidR="00192420" w:rsidRPr="00E3616B" w:rsidRDefault="00192420" w:rsidP="00E3616B">
      <w:pPr>
        <w:pStyle w:val="10"/>
        <w:numPr>
          <w:ilvl w:val="0"/>
          <w:numId w:val="35"/>
        </w:numPr>
        <w:spacing w:line="276" w:lineRule="auto"/>
        <w:jc w:val="both"/>
        <w:rPr>
          <w:rFonts w:cs="Times New Roman"/>
          <w:i/>
          <w:sz w:val="26"/>
          <w:szCs w:val="26"/>
        </w:rPr>
      </w:pPr>
      <w:r w:rsidRPr="00E3616B">
        <w:rPr>
          <w:rFonts w:cs="Times New Roman"/>
          <w:sz w:val="26"/>
          <w:szCs w:val="26"/>
        </w:rPr>
        <w:t>Что я узнал нового из текста по данной теме?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 xml:space="preserve">21. Приём  «РАФТ». </w:t>
      </w:r>
      <w:r w:rsidRPr="00E3616B">
        <w:rPr>
          <w:rFonts w:ascii="Times New Roman" w:hAnsi="Times New Roman" w:cs="Times New Roman"/>
          <w:sz w:val="26"/>
          <w:szCs w:val="26"/>
        </w:rPr>
        <w:t>С</w:t>
      </w:r>
      <w:r w:rsidRPr="00E3616B">
        <w:rPr>
          <w:rFonts w:ascii="Times New Roman" w:hAnsi="Times New Roman" w:cs="Times New Roman"/>
          <w:sz w:val="26"/>
          <w:szCs w:val="26"/>
          <w:shd w:val="clear" w:color="auto" w:fill="FFFFFF"/>
        </w:rPr>
        <w:t>оцио-игровое задание: Р(оль) А(удитория) Ф(орма) Т(ема). Основной задачей для выполняющих является описание, повествование или рассуждение от имени выбранного персонажа. Сложность задачи в том, что этот персонаж должен учитывать аудиторию, к которой обращается.</w:t>
      </w:r>
    </w:p>
    <w:tbl>
      <w:tblPr>
        <w:tblW w:w="10429" w:type="dxa"/>
        <w:tblInd w:w="-966" w:type="dxa"/>
        <w:tblLayout w:type="fixed"/>
        <w:tblCellMar>
          <w:left w:w="113" w:type="dxa"/>
        </w:tblCellMar>
        <w:tblLook w:val="0000" w:firstRow="0" w:lastRow="0" w:firstColumn="0" w:lastColumn="0" w:noHBand="0" w:noVBand="0"/>
      </w:tblPr>
      <w:tblGrid>
        <w:gridCol w:w="2605"/>
        <w:gridCol w:w="2605"/>
        <w:gridCol w:w="2605"/>
        <w:gridCol w:w="2614"/>
      </w:tblGrid>
      <w:tr w:rsidR="00192420" w:rsidRPr="00E3616B" w:rsidTr="00192420"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Роль</w:t>
            </w:r>
          </w:p>
        </w:tc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Аудитория</w:t>
            </w:r>
          </w:p>
        </w:tc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Форма</w:t>
            </w:r>
          </w:p>
        </w:tc>
        <w:tc>
          <w:tcPr>
            <w:tcW w:w="26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Тема</w:t>
            </w:r>
          </w:p>
        </w:tc>
      </w:tr>
      <w:tr w:rsidR="00192420" w:rsidRPr="00E3616B" w:rsidTr="00192420"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От чьего имени вы будете писать?</w:t>
            </w:r>
          </w:p>
        </w:tc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Кому вы будете писать? (Выяснение, кому может предназначаться данный текст).</w:t>
            </w:r>
          </w:p>
        </w:tc>
        <w:tc>
          <w:tcPr>
            <w:tcW w:w="26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Выбор жанра, формы повествования (рассказ, диалог, эссе, анекдот).</w:t>
            </w:r>
          </w:p>
        </w:tc>
        <w:tc>
          <w:tcPr>
            <w:tcW w:w="261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</w:tcPr>
          <w:p w:rsidR="00192420" w:rsidRPr="00E3616B" w:rsidRDefault="00192420" w:rsidP="00E3616B">
            <w:pPr>
              <w:spacing w:line="276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E3616B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 чём будет сосредоточен ваш текст? Какова основная идея? (Выбор тематики, определение, о чем будет текст, какие основные идеи будут раскрыты в нем).</w:t>
            </w:r>
          </w:p>
        </w:tc>
      </w:tr>
    </w:tbl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i/>
          <w:sz w:val="26"/>
          <w:szCs w:val="26"/>
        </w:rPr>
        <w:t xml:space="preserve">22. Прием «Шесть шляп критического мышления». </w:t>
      </w:r>
      <w:r w:rsidRPr="00E3616B">
        <w:rPr>
          <w:rFonts w:ascii="Times New Roman" w:hAnsi="Times New Roman" w:cs="Times New Roman"/>
          <w:sz w:val="26"/>
          <w:szCs w:val="26"/>
        </w:rPr>
        <w:t>Это задание обычно используется  на стадии рефлексии. Суть приема состоит в следующем: группа делится на шесть групп, каждая группа «примеряет свою шляпу», высказывается шесть точек зрения на одну и ту же проблему.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«Белая шляпа» (учёный) - Факты (констатируются факты по проблеме, без их обсуждения).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eastAsia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«Желтая шляпа» (оптимист) - Возможности (высказываются положительные моменты).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E3616B">
        <w:rPr>
          <w:rFonts w:ascii="Times New Roman" w:hAnsi="Times New Roman" w:cs="Times New Roman"/>
          <w:sz w:val="26"/>
          <w:szCs w:val="26"/>
        </w:rPr>
        <w:t>«Синяя шляпа» (руководитель) -  Смысл (проводится анализ, группа отвечает на вопросы: Почему?  Зачем? Связи?).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lastRenderedPageBreak/>
        <w:t>«Зеленая шляпа» (креативщик) - Креатив (можно высказывать самые «бредовые идеи и предположения»).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«Красная шляпа» (художник) -  Эмоции  (группа формулирует свои эмоции, которые они испытывали при работе с материалом).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«Черная шляпа»  (критик) -  Критика (группа констатирует отрицательные моменты по изучаемой проблеме).</w:t>
      </w:r>
    </w:p>
    <w:p w:rsidR="00192420" w:rsidRPr="00E3616B" w:rsidRDefault="00192420" w:rsidP="00E3616B">
      <w:pPr>
        <w:spacing w:line="276" w:lineRule="auto"/>
        <w:ind w:firstLine="624"/>
        <w:rPr>
          <w:rFonts w:ascii="Times New Roman" w:hAnsi="Times New Roman" w:cs="Times New Roman"/>
          <w:sz w:val="26"/>
          <w:szCs w:val="26"/>
        </w:rPr>
      </w:pPr>
      <w:r w:rsidRPr="00E3616B">
        <w:rPr>
          <w:rFonts w:ascii="Times New Roman" w:hAnsi="Times New Roman" w:cs="Times New Roman"/>
          <w:sz w:val="26"/>
          <w:szCs w:val="26"/>
        </w:rPr>
        <w:t>23. Приём «</w:t>
      </w:r>
      <w:r w:rsidRPr="00E3616B">
        <w:rPr>
          <w:rFonts w:ascii="Times New Roman" w:hAnsi="Times New Roman" w:cs="Times New Roman"/>
          <w:b/>
          <w:bCs/>
          <w:sz w:val="26"/>
          <w:szCs w:val="26"/>
        </w:rPr>
        <w:t>Нестандартное применение»</w:t>
      </w:r>
    </w:p>
    <w:p w:rsidR="00192420" w:rsidRPr="00E3616B" w:rsidRDefault="00192420" w:rsidP="00E3616B">
      <w:pPr>
        <w:pStyle w:val="a8"/>
        <w:shd w:val="clear" w:color="auto" w:fill="FFFFFF"/>
        <w:spacing w:line="276" w:lineRule="auto"/>
        <w:jc w:val="both"/>
        <w:rPr>
          <w:sz w:val="26"/>
          <w:szCs w:val="26"/>
        </w:rPr>
      </w:pPr>
      <w:r w:rsidRPr="00E3616B">
        <w:rPr>
          <w:sz w:val="26"/>
          <w:szCs w:val="26"/>
        </w:rPr>
        <w:t xml:space="preserve">Составление списков - отличная помощь в развитии креативного мышления. </w:t>
      </w:r>
    </w:p>
    <w:p w:rsidR="00192420" w:rsidRPr="00E3616B" w:rsidRDefault="00192420" w:rsidP="00E3616B">
      <w:pPr>
        <w:pStyle w:val="a8"/>
        <w:shd w:val="clear" w:color="auto" w:fill="FFFFFF"/>
        <w:spacing w:line="276" w:lineRule="auto"/>
        <w:jc w:val="both"/>
        <w:rPr>
          <w:sz w:val="26"/>
          <w:szCs w:val="26"/>
        </w:rPr>
      </w:pPr>
      <w:r w:rsidRPr="00E3616B">
        <w:rPr>
          <w:rStyle w:val="ae"/>
          <w:sz w:val="26"/>
          <w:szCs w:val="26"/>
        </w:rPr>
        <w:t xml:space="preserve">Суть </w:t>
      </w:r>
      <w:r w:rsidRPr="00E3616B">
        <w:rPr>
          <w:sz w:val="26"/>
          <w:szCs w:val="26"/>
        </w:rPr>
        <w:t xml:space="preserve">приема состоит в следующем: </w:t>
      </w:r>
      <w:r w:rsidRPr="00E3616B">
        <w:rPr>
          <w:rStyle w:val="ae"/>
          <w:sz w:val="26"/>
          <w:szCs w:val="26"/>
        </w:rPr>
        <w:t xml:space="preserve"> искать нестандартные применения стандартных вещей.</w:t>
      </w:r>
      <w:r w:rsidRPr="00E3616B">
        <w:rPr>
          <w:sz w:val="26"/>
          <w:szCs w:val="26"/>
        </w:rPr>
        <w:t> Все зависит от фантазии! Необходимо взять любой предмет (компьютерную мышку, ежедневник, стакан с водой) и написать сферы его применения. Далее подумать, как еще можно использовать этот предмет. Чем необычнее будет идея - тем лучше.</w:t>
      </w:r>
    </w:p>
    <w:p w:rsidR="00192420" w:rsidRPr="00E3616B" w:rsidRDefault="00192420" w:rsidP="00E3616B">
      <w:pPr>
        <w:pStyle w:val="3"/>
        <w:shd w:val="clear" w:color="auto" w:fill="FFFFFF"/>
        <w:spacing w:line="276" w:lineRule="auto"/>
        <w:jc w:val="both"/>
        <w:rPr>
          <w:b w:val="0"/>
          <w:bCs w:val="0"/>
          <w:sz w:val="26"/>
          <w:szCs w:val="26"/>
        </w:rPr>
      </w:pPr>
      <w:r w:rsidRPr="00E3616B">
        <w:rPr>
          <w:b w:val="0"/>
          <w:bCs w:val="0"/>
          <w:sz w:val="26"/>
          <w:szCs w:val="26"/>
        </w:rPr>
        <w:t>24. Приём «Стратегия креативности Уолта Диснея»</w:t>
      </w:r>
    </w:p>
    <w:p w:rsidR="00192420" w:rsidRPr="00E3616B" w:rsidRDefault="00192420" w:rsidP="00E3616B">
      <w:pPr>
        <w:pStyle w:val="a8"/>
        <w:shd w:val="clear" w:color="auto" w:fill="FFFFFF"/>
        <w:spacing w:line="276" w:lineRule="auto"/>
        <w:jc w:val="both"/>
        <w:rPr>
          <w:sz w:val="26"/>
          <w:szCs w:val="26"/>
        </w:rPr>
      </w:pPr>
      <w:r w:rsidRPr="00E3616B">
        <w:rPr>
          <w:sz w:val="26"/>
          <w:szCs w:val="26"/>
        </w:rPr>
        <w:t xml:space="preserve">Эта стратегия помогла известному мультипликатору добиться успеха. </w:t>
      </w:r>
      <w:r w:rsidRPr="00E3616B">
        <w:rPr>
          <w:rStyle w:val="ae"/>
          <w:sz w:val="26"/>
          <w:szCs w:val="26"/>
        </w:rPr>
        <w:t xml:space="preserve">Суть </w:t>
      </w:r>
      <w:r w:rsidRPr="00E3616B">
        <w:rPr>
          <w:sz w:val="26"/>
          <w:szCs w:val="26"/>
        </w:rPr>
        <w:t>приема состоит в следующем</w:t>
      </w:r>
      <w:r w:rsidRPr="00E3616B">
        <w:rPr>
          <w:rStyle w:val="ae"/>
          <w:sz w:val="26"/>
          <w:szCs w:val="26"/>
        </w:rPr>
        <w:t>: рассматривать каждую ситуацию с точки зрения будто разных людей:</w:t>
      </w:r>
      <w:r w:rsidRPr="00E3616B">
        <w:rPr>
          <w:sz w:val="26"/>
          <w:szCs w:val="26"/>
        </w:rPr>
        <w:t> мечтателя, реалиста и строгого критика.</w:t>
      </w:r>
    </w:p>
    <w:p w:rsidR="00192420" w:rsidRPr="00E3616B" w:rsidRDefault="00192420" w:rsidP="00E3616B">
      <w:pPr>
        <w:pStyle w:val="3"/>
        <w:shd w:val="clear" w:color="auto" w:fill="FFFFFF"/>
        <w:spacing w:line="276" w:lineRule="auto"/>
        <w:jc w:val="both"/>
        <w:rPr>
          <w:b w:val="0"/>
          <w:bCs w:val="0"/>
          <w:sz w:val="26"/>
          <w:szCs w:val="26"/>
        </w:rPr>
      </w:pPr>
      <w:r w:rsidRPr="00E3616B">
        <w:rPr>
          <w:b w:val="0"/>
          <w:bCs w:val="0"/>
          <w:sz w:val="26"/>
          <w:szCs w:val="26"/>
        </w:rPr>
        <w:t>25. Приём «Случайное слово»</w:t>
      </w:r>
    </w:p>
    <w:p w:rsidR="00192420" w:rsidRPr="00E3616B" w:rsidRDefault="00192420" w:rsidP="00E3616B">
      <w:pPr>
        <w:pStyle w:val="a8"/>
        <w:shd w:val="clear" w:color="auto" w:fill="FFFFFF"/>
        <w:spacing w:line="276" w:lineRule="auto"/>
        <w:jc w:val="both"/>
        <w:rPr>
          <w:sz w:val="26"/>
          <w:szCs w:val="26"/>
        </w:rPr>
      </w:pPr>
      <w:r w:rsidRPr="00E3616B">
        <w:rPr>
          <w:rStyle w:val="ae"/>
          <w:sz w:val="26"/>
          <w:szCs w:val="26"/>
        </w:rPr>
        <w:t xml:space="preserve">Суть </w:t>
      </w:r>
      <w:r w:rsidRPr="00E3616B">
        <w:rPr>
          <w:sz w:val="26"/>
          <w:szCs w:val="26"/>
        </w:rPr>
        <w:t>приема состоит в следующем</w:t>
      </w:r>
      <w:r w:rsidRPr="00E3616B">
        <w:rPr>
          <w:rStyle w:val="ae"/>
          <w:sz w:val="26"/>
          <w:szCs w:val="26"/>
        </w:rPr>
        <w:t>:</w:t>
      </w:r>
      <w:r w:rsidRPr="00E3616B">
        <w:rPr>
          <w:sz w:val="26"/>
          <w:szCs w:val="26"/>
        </w:rPr>
        <w:t> необходимо обозначить проблему, которую нужно решить, далее открыть любую книгу и выбрать</w:t>
      </w:r>
      <w:r w:rsidRPr="00E3616B">
        <w:rPr>
          <w:rStyle w:val="ae"/>
          <w:sz w:val="26"/>
          <w:szCs w:val="26"/>
        </w:rPr>
        <w:t xml:space="preserve"> первое попавшееся слово</w:t>
      </w:r>
      <w:r w:rsidRPr="00E3616B">
        <w:rPr>
          <w:sz w:val="26"/>
          <w:szCs w:val="26"/>
        </w:rPr>
        <w:t>. Чем дальше по смыслу оно будет отстоять от исходной проблемы - тем лучше. Задача - связать это слово и ситуацию.</w:t>
      </w:r>
    </w:p>
    <w:p w:rsidR="00192420" w:rsidRPr="00E3616B" w:rsidRDefault="00192420" w:rsidP="00E3616B">
      <w:pPr>
        <w:spacing w:line="276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sz w:val="26"/>
          <w:szCs w:val="26"/>
        </w:rPr>
        <w:br w:type="page"/>
      </w:r>
    </w:p>
    <w:p w:rsidR="003B521E" w:rsidRPr="003B521E" w:rsidRDefault="003B521E" w:rsidP="003B521E">
      <w:pPr>
        <w:pStyle w:val="10"/>
        <w:spacing w:line="276" w:lineRule="auto"/>
        <w:ind w:left="927"/>
        <w:jc w:val="right"/>
        <w:rPr>
          <w:rFonts w:cs="Times New Roman"/>
          <w:b/>
          <w:sz w:val="26"/>
          <w:szCs w:val="26"/>
        </w:rPr>
      </w:pPr>
      <w:r w:rsidRPr="003B521E">
        <w:rPr>
          <w:rFonts w:cs="Times New Roman"/>
          <w:b/>
          <w:sz w:val="26"/>
          <w:szCs w:val="26"/>
        </w:rPr>
        <w:lastRenderedPageBreak/>
        <w:t>Приложение 3</w:t>
      </w:r>
    </w:p>
    <w:p w:rsidR="003B521E" w:rsidRPr="00E3616B" w:rsidRDefault="003B521E" w:rsidP="003B521E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b/>
          <w:sz w:val="26"/>
          <w:szCs w:val="26"/>
        </w:rPr>
        <w:t>Правила</w:t>
      </w:r>
      <w:r w:rsidRPr="00E3616B">
        <w:rPr>
          <w:rFonts w:cs="Times New Roman"/>
          <w:b/>
          <w:sz w:val="26"/>
          <w:szCs w:val="26"/>
          <w:lang w:eastAsia="ru-RU" w:bidi="ar-SA"/>
        </w:rPr>
        <w:t>, способствующие развитию критического мышления</w:t>
      </w:r>
    </w:p>
    <w:p w:rsidR="003B521E" w:rsidRPr="00E3616B" w:rsidRDefault="003B521E" w:rsidP="003B521E">
      <w:pPr>
        <w:pStyle w:val="10"/>
        <w:spacing w:line="276" w:lineRule="auto"/>
        <w:ind w:firstLine="624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Основные правила, способствующие критическому мышлению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один вопрос за один раз.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Дайте обучающемуся адекватное время для обдумывания вопроса, который вы ему задали.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Давайте возможность всем обучающимся  отвечать на вопросы (т.е. не выделяйте обучающихся, которым вы предпочитаете их задавать).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Перефразируйте вопрос, который вы задали, если чувствуете, что у обучающегося возникли трудности с ответом.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Избегайте вопросов с ответами «Да» и «Нет».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вопросы, требующие разнообразных мыслительных умений: на сравнение, сопоставление, выявление общего/различного.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интересные вопросы, которые, по возможности, апеллируют к личному опыту обучающихся.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Если позволяет содержание урока, градируйте вопросы от простого к сложному.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вопросы, которые помогают обучающимся прояснить или расширить их ответы.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вопросы, которые заставляют обучающихся  задуматься над ответом, данным другим обучающимся, чтобы они могли расширить, дополнить ответ.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Передвигайтесь по кабинету, когда задаете вопросы и встречайтесь глазами с разными обучающимися.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Создавайте в группе атмосферу, когда обучающиеся могут отвечать, не боясь быть высмеянными.</w:t>
      </w:r>
    </w:p>
    <w:p w:rsidR="003B521E" w:rsidRPr="00E3616B" w:rsidRDefault="003B521E" w:rsidP="003B521E">
      <w:pPr>
        <w:pStyle w:val="10"/>
        <w:numPr>
          <w:ilvl w:val="0"/>
          <w:numId w:val="28"/>
        </w:numPr>
        <w:spacing w:line="276" w:lineRule="auto"/>
        <w:jc w:val="both"/>
        <w:rPr>
          <w:rFonts w:cs="Times New Roman"/>
          <w:sz w:val="26"/>
          <w:szCs w:val="26"/>
          <w:lang w:eastAsia="ru-RU" w:bidi="ar-SA"/>
        </w:rPr>
      </w:pPr>
      <w:r w:rsidRPr="00E3616B">
        <w:rPr>
          <w:rFonts w:cs="Times New Roman"/>
          <w:sz w:val="26"/>
          <w:szCs w:val="26"/>
          <w:lang w:eastAsia="ru-RU" w:bidi="ar-SA"/>
        </w:rPr>
        <w:t>Задавайте вопросы, которые будут давать обучающимся возможность пережить успех.</w:t>
      </w:r>
    </w:p>
    <w:p w:rsidR="003B521E" w:rsidRDefault="003B521E">
      <w:pPr>
        <w:rPr>
          <w:rFonts w:ascii="Times New Roman" w:eastAsia="DejaVu Sans" w:hAnsi="Times New Roman" w:cs="Times New Roman"/>
          <w:b/>
          <w:kern w:val="1"/>
          <w:sz w:val="26"/>
          <w:szCs w:val="26"/>
          <w:lang w:eastAsia="zh-CN" w:bidi="hi-IN"/>
        </w:rPr>
      </w:pPr>
      <w:r>
        <w:rPr>
          <w:rFonts w:cs="Times New Roman"/>
          <w:b/>
          <w:sz w:val="26"/>
          <w:szCs w:val="26"/>
        </w:rPr>
        <w:br w:type="page"/>
      </w:r>
    </w:p>
    <w:p w:rsidR="00192420" w:rsidRPr="00E3616B" w:rsidRDefault="008F732E" w:rsidP="008F732E">
      <w:pPr>
        <w:pStyle w:val="10"/>
        <w:spacing w:line="276" w:lineRule="auto"/>
        <w:ind w:firstLine="624"/>
        <w:jc w:val="right"/>
        <w:rPr>
          <w:rFonts w:cs="Times New Roman"/>
          <w:b/>
          <w:sz w:val="26"/>
          <w:szCs w:val="26"/>
        </w:rPr>
      </w:pPr>
      <w:r>
        <w:rPr>
          <w:rFonts w:cs="Times New Roman"/>
          <w:b/>
          <w:sz w:val="26"/>
          <w:szCs w:val="26"/>
        </w:rPr>
        <w:lastRenderedPageBreak/>
        <w:t>Приложение 4</w:t>
      </w:r>
    </w:p>
    <w:p w:rsidR="00192420" w:rsidRDefault="00192420" w:rsidP="00E3616B">
      <w:pPr>
        <w:pStyle w:val="10"/>
        <w:spacing w:line="276" w:lineRule="auto"/>
        <w:ind w:firstLine="624"/>
        <w:jc w:val="both"/>
        <w:rPr>
          <w:rFonts w:cs="Times New Roman"/>
          <w:bCs/>
          <w:iCs/>
          <w:sz w:val="26"/>
          <w:szCs w:val="26"/>
        </w:rPr>
      </w:pPr>
      <w:r w:rsidRPr="00E3616B">
        <w:rPr>
          <w:rStyle w:val="af5"/>
          <w:rFonts w:cs="Times New Roman"/>
          <w:bCs/>
          <w:sz w:val="26"/>
          <w:szCs w:val="26"/>
        </w:rPr>
        <w:t>«</w:t>
      </w:r>
      <w:r w:rsidR="009402CE">
        <w:t>ИСПОЛЬЗОВАНИЕ ИНФОРМАЦИОННЫХ ТЕХНОЛОГИЙ ДЛЯ РАЗРАБОТКИ И СОЗДАНИЯ РАДУОУПРАВЛЯЕМОЙ МОДЕЛИ АВТОМОБИЛЯ ДЛЯ ОБСЛЕДОВАНИЯ ТЕРРИТОРИИ</w:t>
      </w:r>
      <w:r w:rsidRPr="00E3616B">
        <w:rPr>
          <w:rFonts w:cs="Times New Roman"/>
          <w:bCs/>
          <w:iCs/>
          <w:sz w:val="26"/>
          <w:szCs w:val="26"/>
        </w:rPr>
        <w:t>»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828"/>
        <w:gridCol w:w="4517"/>
      </w:tblGrid>
      <w:tr w:rsidR="00885A9F" w:rsidTr="00885A9F">
        <w:tc>
          <w:tcPr>
            <w:tcW w:w="4828" w:type="dxa"/>
          </w:tcPr>
          <w:p w:rsidR="008F732E" w:rsidRDefault="008F732E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1EA3D2A0" wp14:editId="7D5CBC07">
                  <wp:extent cx="2952750" cy="2013927"/>
                  <wp:effectExtent l="0" t="0" r="0" b="5715"/>
                  <wp:docPr id="5658" name="Рисунок 5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7"/>
                          <a:srcRect l="17799" t="17110" r="19668" b="7034"/>
                          <a:stretch/>
                        </pic:blipFill>
                        <pic:spPr bwMode="auto">
                          <a:xfrm>
                            <a:off x="0" y="0"/>
                            <a:ext cx="2955382" cy="20157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8F732E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04434D3B" wp14:editId="73760A27">
                  <wp:extent cx="2626415" cy="2013585"/>
                  <wp:effectExtent l="0" t="0" r="2540" b="5715"/>
                  <wp:docPr id="5659" name="Рисунок 5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22541" t="14687" r="24378" b="12935"/>
                          <a:stretch/>
                        </pic:blipFill>
                        <pic:spPr bwMode="auto">
                          <a:xfrm>
                            <a:off x="0" y="0"/>
                            <a:ext cx="2630466" cy="2016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1C12FB98" wp14:editId="661F313D">
                  <wp:extent cx="2771775" cy="2136209"/>
                  <wp:effectExtent l="0" t="0" r="0" b="0"/>
                  <wp:docPr id="5660" name="Рисунок 5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9"/>
                          <a:srcRect l="22203" t="15797" r="24163" b="10689"/>
                          <a:stretch/>
                        </pic:blipFill>
                        <pic:spPr bwMode="auto">
                          <a:xfrm>
                            <a:off x="0" y="0"/>
                            <a:ext cx="2793176" cy="21527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625BAC8" wp14:editId="3129B0B3">
                  <wp:extent cx="2743200" cy="2085473"/>
                  <wp:effectExtent l="0" t="0" r="0" b="0"/>
                  <wp:docPr id="5661" name="Рисунок 5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l="21575" t="14535" r="22516" b="9872"/>
                          <a:stretch/>
                        </pic:blipFill>
                        <pic:spPr bwMode="auto">
                          <a:xfrm>
                            <a:off x="0" y="0"/>
                            <a:ext cx="2773045" cy="21081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3564C4D7" wp14:editId="541FC92E">
                  <wp:extent cx="2790825" cy="2149256"/>
                  <wp:effectExtent l="0" t="0" r="0" b="3810"/>
                  <wp:docPr id="5662" name="Рисунок 5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1"/>
                          <a:srcRect l="21697" t="14885" r="24365" b="11239"/>
                          <a:stretch/>
                        </pic:blipFill>
                        <pic:spPr bwMode="auto">
                          <a:xfrm>
                            <a:off x="0" y="0"/>
                            <a:ext cx="2804722" cy="21599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147B7E3E" wp14:editId="3376B9D1">
                  <wp:extent cx="2724150" cy="2091759"/>
                  <wp:effectExtent l="0" t="0" r="0" b="3810"/>
                  <wp:docPr id="5663" name="Рисунок 5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2"/>
                          <a:srcRect l="21890" t="13168" r="24019" b="12963"/>
                          <a:stretch/>
                        </pic:blipFill>
                        <pic:spPr bwMode="auto">
                          <a:xfrm>
                            <a:off x="0" y="0"/>
                            <a:ext cx="2739028" cy="2103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1422287F" wp14:editId="0180F008">
                  <wp:extent cx="2635610" cy="1895475"/>
                  <wp:effectExtent l="0" t="0" r="0" b="0"/>
                  <wp:docPr id="5664" name="Рисунок 5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l="22545" t="14035" r="22577" b="15773"/>
                          <a:stretch/>
                        </pic:blipFill>
                        <pic:spPr bwMode="auto">
                          <a:xfrm>
                            <a:off x="0" y="0"/>
                            <a:ext cx="2662920" cy="1915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54D8C880" wp14:editId="097337FA">
                  <wp:extent cx="2562225" cy="1909732"/>
                  <wp:effectExtent l="0" t="0" r="0" b="0"/>
                  <wp:docPr id="5665" name="Рисунок 5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4"/>
                          <a:srcRect l="21549" t="10180" r="24221" b="17932"/>
                          <a:stretch/>
                        </pic:blipFill>
                        <pic:spPr bwMode="auto">
                          <a:xfrm>
                            <a:off x="0" y="0"/>
                            <a:ext cx="2590084" cy="1930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lastRenderedPageBreak/>
              <w:drawing>
                <wp:inline distT="0" distB="0" distL="0" distR="0" wp14:anchorId="0131FF66" wp14:editId="7DB0F221">
                  <wp:extent cx="2913850" cy="2181225"/>
                  <wp:effectExtent l="0" t="0" r="1270" b="0"/>
                  <wp:docPr id="5666" name="Рисунок 5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5"/>
                          <a:srcRect l="21842" t="14430" r="23550" b="12867"/>
                          <a:stretch/>
                        </pic:blipFill>
                        <pic:spPr bwMode="auto">
                          <a:xfrm>
                            <a:off x="0" y="0"/>
                            <a:ext cx="2929076" cy="21926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635C4C41" wp14:editId="0036242B">
                  <wp:extent cx="2886438" cy="2171700"/>
                  <wp:effectExtent l="0" t="0" r="9525" b="0"/>
                  <wp:docPr id="5667" name="Рисунок 56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6"/>
                          <a:srcRect l="21725" t="12880" r="23953" b="14431"/>
                          <a:stretch/>
                        </pic:blipFill>
                        <pic:spPr bwMode="auto">
                          <a:xfrm>
                            <a:off x="0" y="0"/>
                            <a:ext cx="2899800" cy="21817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330F6A53" wp14:editId="6BE2FC50">
                  <wp:extent cx="2913380" cy="2209046"/>
                  <wp:effectExtent l="0" t="0" r="1270" b="1270"/>
                  <wp:docPr id="5668" name="Рисунок 5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7"/>
                          <a:srcRect l="22179" t="11194" r="23262" b="15231"/>
                          <a:stretch/>
                        </pic:blipFill>
                        <pic:spPr bwMode="auto">
                          <a:xfrm>
                            <a:off x="0" y="0"/>
                            <a:ext cx="2922068" cy="2215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3045F48B" wp14:editId="05106064">
                  <wp:extent cx="2783992" cy="2208530"/>
                  <wp:effectExtent l="0" t="0" r="0" b="1270"/>
                  <wp:docPr id="5669" name="Рисунок 56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8"/>
                          <a:srcRect l="22857" t="9263" r="25348" b="17661"/>
                          <a:stretch/>
                        </pic:blipFill>
                        <pic:spPr bwMode="auto">
                          <a:xfrm>
                            <a:off x="0" y="0"/>
                            <a:ext cx="2797823" cy="2219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27498114" wp14:editId="78A40F65">
                  <wp:extent cx="3095625" cy="2143125"/>
                  <wp:effectExtent l="0" t="0" r="9525" b="9525"/>
                  <wp:docPr id="5670" name="Рисунок 5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9"/>
                          <a:srcRect l="22145" t="21550" r="23519" b="11547"/>
                          <a:stretch/>
                        </pic:blipFill>
                        <pic:spPr bwMode="auto">
                          <a:xfrm>
                            <a:off x="0" y="0"/>
                            <a:ext cx="3113816" cy="21557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8F732E" w:rsidRDefault="00245A90" w:rsidP="00E3616B">
            <w:pPr>
              <w:pStyle w:val="10"/>
              <w:spacing w:line="276" w:lineRule="auto"/>
              <w:jc w:val="both"/>
              <w:rPr>
                <w:rFonts w:cs="Times New Roman"/>
                <w:b/>
                <w:sz w:val="26"/>
                <w:szCs w:val="26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371943E3" wp14:editId="461F9CF6">
                  <wp:extent cx="2732030" cy="1998696"/>
                  <wp:effectExtent l="0" t="0" r="0" b="1905"/>
                  <wp:docPr id="5671" name="Рисунок 5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0"/>
                          <a:srcRect l="22188" t="19730" r="23763" b="9944"/>
                          <a:stretch/>
                        </pic:blipFill>
                        <pic:spPr bwMode="auto">
                          <a:xfrm>
                            <a:off x="0" y="0"/>
                            <a:ext cx="2752744" cy="201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46046439" wp14:editId="69822630">
                  <wp:extent cx="2752725" cy="2115252"/>
                  <wp:effectExtent l="0" t="0" r="0" b="0"/>
                  <wp:docPr id="5672" name="Рисунок 5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1"/>
                          <a:srcRect l="21700" t="18010" r="23322" b="6854"/>
                          <a:stretch/>
                        </pic:blipFill>
                        <pic:spPr bwMode="auto">
                          <a:xfrm>
                            <a:off x="0" y="0"/>
                            <a:ext cx="2764124" cy="2124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1965269" wp14:editId="656FA000">
                  <wp:extent cx="2741481" cy="2095500"/>
                  <wp:effectExtent l="0" t="0" r="1905" b="0"/>
                  <wp:docPr id="5673" name="Рисунок 5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2"/>
                          <a:srcRect l="21045" t="15879" r="23470" b="8692"/>
                          <a:stretch/>
                        </pic:blipFill>
                        <pic:spPr bwMode="auto">
                          <a:xfrm>
                            <a:off x="0" y="0"/>
                            <a:ext cx="2758367" cy="21084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lastRenderedPageBreak/>
              <w:drawing>
                <wp:inline distT="0" distB="0" distL="0" distR="0" wp14:anchorId="237A0A50" wp14:editId="3C3EFBD1">
                  <wp:extent cx="2857500" cy="2305050"/>
                  <wp:effectExtent l="0" t="0" r="0" b="0"/>
                  <wp:docPr id="5674" name="Рисунок 5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3"/>
                          <a:srcRect l="23625" t="13989" r="24991" b="12293"/>
                          <a:stretch/>
                        </pic:blipFill>
                        <pic:spPr bwMode="auto">
                          <a:xfrm>
                            <a:off x="0" y="0"/>
                            <a:ext cx="2872557" cy="231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7CEFA657" wp14:editId="5435F0D9">
                  <wp:extent cx="2510352" cy="1876425"/>
                  <wp:effectExtent l="0" t="0" r="4445" b="0"/>
                  <wp:docPr id="5675" name="Рисунок 5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4"/>
                          <a:srcRect l="21533" t="21884" r="23098" b="4510"/>
                          <a:stretch/>
                        </pic:blipFill>
                        <pic:spPr bwMode="auto">
                          <a:xfrm>
                            <a:off x="0" y="0"/>
                            <a:ext cx="2544264" cy="19017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5A9F" w:rsidTr="00885A9F">
        <w:tc>
          <w:tcPr>
            <w:tcW w:w="4828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07AF2014" wp14:editId="2BFD6296">
                  <wp:extent cx="2847975" cy="2181706"/>
                  <wp:effectExtent l="0" t="0" r="0" b="9525"/>
                  <wp:docPr id="5676" name="Рисунок 5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5"/>
                          <a:srcRect l="21251" t="18670" r="22927" b="5275"/>
                          <a:stretch/>
                        </pic:blipFill>
                        <pic:spPr bwMode="auto">
                          <a:xfrm>
                            <a:off x="0" y="0"/>
                            <a:ext cx="2856876" cy="2188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7" w:type="dxa"/>
          </w:tcPr>
          <w:p w:rsidR="00245A90" w:rsidRDefault="00245A90" w:rsidP="00E3616B">
            <w:pPr>
              <w:pStyle w:val="10"/>
              <w:spacing w:line="276" w:lineRule="auto"/>
              <w:jc w:val="both"/>
              <w:rPr>
                <w:noProof/>
                <w:lang w:eastAsia="ru-RU"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 wp14:anchorId="31D4FD8C" wp14:editId="5FDDDDFA">
                  <wp:extent cx="2798152" cy="2171700"/>
                  <wp:effectExtent l="0" t="0" r="2540" b="0"/>
                  <wp:docPr id="5677" name="Рисунок 5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6"/>
                          <a:srcRect l="21138" t="11795" r="23295" b="11505"/>
                          <a:stretch/>
                        </pic:blipFill>
                        <pic:spPr bwMode="auto">
                          <a:xfrm>
                            <a:off x="0" y="0"/>
                            <a:ext cx="2812796" cy="2183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92420" w:rsidRPr="00E3616B" w:rsidRDefault="00192420" w:rsidP="00E3616B">
      <w:pPr>
        <w:spacing w:line="276" w:lineRule="auto"/>
        <w:rPr>
          <w:rFonts w:ascii="Times New Roman" w:eastAsia="DejaVu Sans" w:hAnsi="Times New Roman" w:cs="Times New Roman"/>
          <w:kern w:val="1"/>
          <w:sz w:val="26"/>
          <w:szCs w:val="26"/>
          <w:lang w:eastAsia="ru-RU"/>
        </w:rPr>
      </w:pPr>
      <w:r w:rsidRPr="00E3616B">
        <w:rPr>
          <w:rFonts w:ascii="Times New Roman" w:hAnsi="Times New Roman" w:cs="Times New Roman"/>
          <w:sz w:val="26"/>
          <w:szCs w:val="26"/>
          <w:lang w:eastAsia="ru-RU"/>
        </w:rPr>
        <w:br w:type="page"/>
      </w:r>
    </w:p>
    <w:p w:rsidR="00192420" w:rsidRPr="00E3616B" w:rsidRDefault="00192420" w:rsidP="005A5096">
      <w:pPr>
        <w:pStyle w:val="10"/>
        <w:spacing w:line="276" w:lineRule="auto"/>
        <w:jc w:val="right"/>
        <w:rPr>
          <w:rFonts w:cs="Times New Roman"/>
          <w:sz w:val="26"/>
          <w:szCs w:val="26"/>
        </w:rPr>
      </w:pPr>
      <w:r w:rsidRPr="00E3616B">
        <w:rPr>
          <w:rFonts w:cs="Times New Roman"/>
          <w:sz w:val="26"/>
          <w:szCs w:val="26"/>
        </w:rPr>
        <w:lastRenderedPageBreak/>
        <w:t>Приложение 5</w:t>
      </w:r>
    </w:p>
    <w:p w:rsidR="005A5096" w:rsidRPr="00445F4E" w:rsidRDefault="004119A3" w:rsidP="005A509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Таблица участия детей в конкурсах, </w:t>
      </w:r>
      <w:r w:rsidR="005A5096" w:rsidRPr="00445F4E">
        <w:rPr>
          <w:rFonts w:ascii="Times New Roman" w:hAnsi="Times New Roman" w:cs="Times New Roman"/>
          <w:b/>
          <w:sz w:val="28"/>
          <w:szCs w:val="28"/>
        </w:rPr>
        <w:t>конференциях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16"/>
        <w:gridCol w:w="2770"/>
        <w:gridCol w:w="1584"/>
        <w:gridCol w:w="2519"/>
        <w:gridCol w:w="1956"/>
      </w:tblGrid>
      <w:tr w:rsidR="005A5096" w:rsidRPr="00C866A6" w:rsidTr="004119A3">
        <w:tc>
          <w:tcPr>
            <w:tcW w:w="516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b/>
                <w:sz w:val="24"/>
                <w:szCs w:val="24"/>
              </w:rPr>
              <w:t>Наименование конкурса</w:t>
            </w:r>
          </w:p>
        </w:tc>
        <w:tc>
          <w:tcPr>
            <w:tcW w:w="1584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b/>
                <w:sz w:val="24"/>
                <w:szCs w:val="24"/>
              </w:rPr>
              <w:t>Место и год проведения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b/>
                <w:sz w:val="24"/>
                <w:szCs w:val="24"/>
              </w:rPr>
              <w:t>Результаты участников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b/>
                <w:sz w:val="24"/>
                <w:szCs w:val="24"/>
              </w:rPr>
              <w:t>Ф.И., класс</w:t>
            </w:r>
          </w:p>
        </w:tc>
      </w:tr>
      <w:tr w:rsidR="005A5096" w:rsidRPr="00C866A6" w:rsidTr="004119A3">
        <w:trPr>
          <w:trHeight w:val="486"/>
        </w:trPr>
        <w:tc>
          <w:tcPr>
            <w:tcW w:w="44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2781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Всероссийский конкурс для учащихся сельских школ и малых городов</w:t>
            </w:r>
          </w:p>
        </w:tc>
        <w:tc>
          <w:tcPr>
            <w:tcW w:w="1588" w:type="dxa"/>
            <w:vMerge w:val="restart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2020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Диплом финалиста регионального этапа 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Кулькова Арина, 11 класс</w:t>
            </w:r>
          </w:p>
        </w:tc>
      </w:tr>
      <w:tr w:rsidR="005A5096" w:rsidRPr="00C866A6" w:rsidTr="004119A3">
        <w:trPr>
          <w:trHeight w:val="553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Субботин Андрей, 5 класс</w:t>
            </w:r>
          </w:p>
        </w:tc>
      </w:tr>
      <w:tr w:rsidR="005A5096" w:rsidRPr="00C866A6" w:rsidTr="004119A3">
        <w:trPr>
          <w:trHeight w:val="594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Воробьёв Сергей, 7 класс</w:t>
            </w:r>
          </w:p>
        </w:tc>
      </w:tr>
      <w:tr w:rsidR="005A5096" w:rsidRPr="00C866A6" w:rsidTr="004119A3">
        <w:trPr>
          <w:trHeight w:val="537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Шелепов Максим,7 класс </w:t>
            </w:r>
          </w:p>
        </w:tc>
      </w:tr>
      <w:tr w:rsidR="005A5096" w:rsidRPr="00C866A6" w:rsidTr="004119A3">
        <w:trPr>
          <w:trHeight w:val="589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Лобанов Никита, 7 класс</w:t>
            </w:r>
          </w:p>
        </w:tc>
      </w:tr>
      <w:tr w:rsidR="005A5096" w:rsidRPr="00C866A6" w:rsidTr="004119A3">
        <w:trPr>
          <w:trHeight w:val="930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Диплом победителя (край)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Сертификат участника (Россия)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Меркушев Максим, 8 класс</w:t>
            </w:r>
          </w:p>
        </w:tc>
      </w:tr>
      <w:tr w:rsidR="005A5096" w:rsidRPr="00C866A6" w:rsidTr="004119A3">
        <w:trPr>
          <w:trHeight w:val="585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Чекмышев Егор, 9 класс</w:t>
            </w:r>
          </w:p>
        </w:tc>
      </w:tr>
      <w:tr w:rsidR="005A5096" w:rsidRPr="00C866A6" w:rsidTr="004119A3">
        <w:trPr>
          <w:trHeight w:val="551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Морланг Любовь, 8 класс</w:t>
            </w:r>
          </w:p>
        </w:tc>
      </w:tr>
      <w:tr w:rsidR="005A5096" w:rsidRPr="00C866A6" w:rsidTr="004119A3">
        <w:trPr>
          <w:trHeight w:val="930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4119A3" w:rsidRDefault="004119A3" w:rsidP="004119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2 степени (край)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Сахаров Тимофей, 11 класс</w:t>
            </w:r>
          </w:p>
        </w:tc>
      </w:tr>
      <w:tr w:rsidR="005A5096" w:rsidRPr="00C866A6" w:rsidTr="004119A3">
        <w:trPr>
          <w:trHeight w:val="473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 финалиста регионального этапа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Кульков Роман, 11 класс</w:t>
            </w:r>
          </w:p>
        </w:tc>
      </w:tr>
      <w:tr w:rsidR="005A5096" w:rsidRPr="00C866A6" w:rsidTr="004119A3">
        <w:trPr>
          <w:trHeight w:val="1050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Диплом победителя (край)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Сертификат участника (Россия</w:t>
            </w:r>
            <w:r>
              <w:rPr>
                <w:rFonts w:ascii="Times New Roman" w:hAnsi="Times New Roman"/>
                <w:sz w:val="24"/>
                <w:szCs w:val="24"/>
              </w:rPr>
              <w:t>, 6 место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Тимашёв Михаил, 7 класс</w:t>
            </w:r>
          </w:p>
        </w:tc>
      </w:tr>
      <w:tr w:rsidR="005A5096" w:rsidRPr="00C866A6" w:rsidTr="004119A3">
        <w:trPr>
          <w:trHeight w:val="483"/>
        </w:trPr>
        <w:tc>
          <w:tcPr>
            <w:tcW w:w="44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2781" w:type="dxa"/>
            <w:vMerge w:val="restart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I муниципальная олимпиада школьников 3 - 6 классов по программированию в среде «КуМир» среди обучающихся общеобразовательных учреждений Алтайского района</w:t>
            </w:r>
          </w:p>
        </w:tc>
        <w:tc>
          <w:tcPr>
            <w:tcW w:w="1588" w:type="dxa"/>
            <w:vMerge w:val="restart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с.Алтайское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2020</w:t>
            </w:r>
          </w:p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1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Шмидт Кирилл, 3 класс</w:t>
            </w:r>
          </w:p>
        </w:tc>
      </w:tr>
      <w:tr w:rsidR="005A5096" w:rsidRPr="00C866A6" w:rsidTr="004119A3">
        <w:trPr>
          <w:trHeight w:val="435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3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Авдонин Глеб, 3 класс</w:t>
            </w:r>
          </w:p>
        </w:tc>
      </w:tr>
      <w:tr w:rsidR="005A5096" w:rsidRPr="00C866A6" w:rsidTr="004119A3">
        <w:trPr>
          <w:trHeight w:val="696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3 место</w:t>
            </w:r>
          </w:p>
          <w:p w:rsidR="005A5096" w:rsidRPr="00D66760" w:rsidRDefault="005A5096" w:rsidP="005A509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Субботин Андрей, 4 класс</w:t>
            </w:r>
          </w:p>
        </w:tc>
      </w:tr>
      <w:tr w:rsidR="005A5096" w:rsidRPr="00C866A6" w:rsidTr="004119A3">
        <w:trPr>
          <w:trHeight w:val="509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2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Никифоров Кирилл, 5 класс</w:t>
            </w:r>
          </w:p>
        </w:tc>
      </w:tr>
      <w:tr w:rsidR="005A5096" w:rsidRPr="00C866A6" w:rsidTr="004119A3">
        <w:trPr>
          <w:trHeight w:val="568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3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Блюм Мария, 5 класс</w:t>
            </w:r>
          </w:p>
        </w:tc>
      </w:tr>
      <w:tr w:rsidR="005A5096" w:rsidRPr="00C866A6" w:rsidTr="004119A3">
        <w:trPr>
          <w:trHeight w:val="497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2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Лобанов Никита, 6 класс</w:t>
            </w:r>
          </w:p>
        </w:tc>
      </w:tr>
      <w:tr w:rsidR="005A5096" w:rsidRPr="00C866A6" w:rsidTr="004119A3">
        <w:trPr>
          <w:trHeight w:val="505"/>
        </w:trPr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D66760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6760">
              <w:rPr>
                <w:rFonts w:ascii="Times New Roman" w:hAnsi="Times New Roman"/>
                <w:sz w:val="24"/>
                <w:szCs w:val="24"/>
              </w:rPr>
              <w:t>3 место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Шелепов Максим, 6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2781" w:type="dxa"/>
          </w:tcPr>
          <w:p w:rsidR="005A5096" w:rsidRPr="00B34758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4758">
              <w:rPr>
                <w:rFonts w:ascii="Times New Roman" w:hAnsi="Times New Roman"/>
                <w:sz w:val="24"/>
                <w:szCs w:val="24"/>
              </w:rPr>
              <w:t>Всероссийская конференция учащихся «Шаги в науку»</w:t>
            </w:r>
          </w:p>
        </w:tc>
        <w:tc>
          <w:tcPr>
            <w:tcW w:w="1588" w:type="dxa"/>
          </w:tcPr>
          <w:p w:rsidR="005A5096" w:rsidRPr="00B34758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5A5096" w:rsidRPr="00B34758">
              <w:rPr>
                <w:rFonts w:ascii="Times New Roman" w:hAnsi="Times New Roman"/>
                <w:sz w:val="24"/>
                <w:szCs w:val="24"/>
              </w:rPr>
              <w:t>.Обинск</w:t>
            </w:r>
          </w:p>
          <w:p w:rsidR="005A5096" w:rsidRPr="00B34758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4758">
              <w:rPr>
                <w:rFonts w:ascii="Times New Roman" w:hAnsi="Times New Roman"/>
                <w:sz w:val="24"/>
                <w:szCs w:val="24"/>
              </w:rPr>
              <w:t>2019</w:t>
            </w:r>
          </w:p>
        </w:tc>
        <w:tc>
          <w:tcPr>
            <w:tcW w:w="2551" w:type="dxa"/>
          </w:tcPr>
          <w:p w:rsidR="005A5096" w:rsidRPr="00B34758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4758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B34758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B34758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79" w:type="dxa"/>
          </w:tcPr>
          <w:p w:rsidR="005A5096" w:rsidRPr="00B34758" w:rsidRDefault="005A5096" w:rsidP="005A509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4758">
              <w:rPr>
                <w:rFonts w:ascii="Times New Roman" w:hAnsi="Times New Roman"/>
                <w:sz w:val="24"/>
                <w:szCs w:val="24"/>
              </w:rPr>
              <w:t>Гапеев Егор, 8 класс</w:t>
            </w:r>
          </w:p>
        </w:tc>
      </w:tr>
      <w:tr w:rsidR="005A5096" w:rsidRPr="00C866A6" w:rsidTr="004119A3">
        <w:tc>
          <w:tcPr>
            <w:tcW w:w="44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2781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Итоговая научно-практическая конференция конкурса для одаренных школьников и молодежи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«Будущее Алтая – 2018»</w:t>
            </w:r>
          </w:p>
        </w:tc>
        <w:tc>
          <w:tcPr>
            <w:tcW w:w="1588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класс</w:t>
            </w:r>
          </w:p>
        </w:tc>
      </w:tr>
      <w:tr w:rsidR="005A5096" w:rsidRPr="00C866A6" w:rsidTr="004119A3"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Гапеев Егор, 6 класс</w:t>
            </w:r>
          </w:p>
        </w:tc>
      </w:tr>
      <w:tr w:rsidR="005A5096" w:rsidRPr="00C866A6" w:rsidTr="004119A3">
        <w:tc>
          <w:tcPr>
            <w:tcW w:w="44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5.</w:t>
            </w:r>
          </w:p>
        </w:tc>
        <w:tc>
          <w:tcPr>
            <w:tcW w:w="2781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олимпиада по цифровому прототипированию</w:t>
            </w:r>
          </w:p>
        </w:tc>
        <w:tc>
          <w:tcPr>
            <w:tcW w:w="1588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5A5096" w:rsidRPr="004119A3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класс</w:t>
            </w:r>
          </w:p>
        </w:tc>
      </w:tr>
      <w:tr w:rsidR="005A5096" w:rsidRPr="00C866A6" w:rsidTr="004119A3"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Лобанов Никита, 4 класс</w:t>
            </w:r>
          </w:p>
        </w:tc>
      </w:tr>
      <w:tr w:rsidR="005A5096" w:rsidRPr="00C866A6" w:rsidTr="004119A3"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Гапеев Егор, 6 класс</w:t>
            </w:r>
          </w:p>
        </w:tc>
      </w:tr>
      <w:tr w:rsidR="005A5096" w:rsidRPr="00C866A6" w:rsidTr="004119A3">
        <w:tc>
          <w:tcPr>
            <w:tcW w:w="44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6.</w:t>
            </w:r>
          </w:p>
        </w:tc>
        <w:tc>
          <w:tcPr>
            <w:tcW w:w="2781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выставка «Проект года» по цифровому прототипированию</w:t>
            </w:r>
          </w:p>
        </w:tc>
        <w:tc>
          <w:tcPr>
            <w:tcW w:w="1588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9" w:type="dxa"/>
          </w:tcPr>
          <w:p w:rsidR="005A5096" w:rsidRPr="00C866A6" w:rsidRDefault="005A5096" w:rsidP="004119A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Шипицин Антон, 9 класс</w:t>
            </w:r>
          </w:p>
        </w:tc>
      </w:tr>
      <w:tr w:rsidR="005A5096" w:rsidRPr="00C866A6" w:rsidTr="004119A3"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Лобанов Никита, 4 класс</w:t>
            </w:r>
          </w:p>
        </w:tc>
      </w:tr>
      <w:tr w:rsidR="005A5096" w:rsidRPr="00C866A6" w:rsidTr="004119A3">
        <w:tc>
          <w:tcPr>
            <w:tcW w:w="44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81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Гапеев Егор, 6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7.</w:t>
            </w:r>
          </w:p>
        </w:tc>
        <w:tc>
          <w:tcPr>
            <w:tcW w:w="278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Всероссийский конкурс научно-технических проектов</w:t>
            </w:r>
          </w:p>
        </w:tc>
        <w:tc>
          <w:tcPr>
            <w:tcW w:w="1588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>Победитель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9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8.</w:t>
            </w:r>
          </w:p>
        </w:tc>
        <w:tc>
          <w:tcPr>
            <w:tcW w:w="278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Всероссийская профильная смена «Большие вызовы», образовательный центр «Сириус», г.Сочи</w:t>
            </w:r>
          </w:p>
        </w:tc>
        <w:tc>
          <w:tcPr>
            <w:tcW w:w="1588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/>
                <w:sz w:val="24"/>
                <w:szCs w:val="24"/>
              </w:rPr>
              <w:t>Сочи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9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9.</w:t>
            </w:r>
          </w:p>
        </w:tc>
        <w:tc>
          <w:tcPr>
            <w:tcW w:w="278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Всероссийский конкурс научно-инновационных проектов для старшеклассников </w:t>
            </w:r>
          </w:p>
        </w:tc>
        <w:tc>
          <w:tcPr>
            <w:tcW w:w="1588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>Диплом победителя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10.</w:t>
            </w:r>
          </w:p>
        </w:tc>
        <w:tc>
          <w:tcPr>
            <w:tcW w:w="278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летная профильная смена «Цифровое прототипирование»</w:t>
            </w:r>
          </w:p>
        </w:tc>
        <w:tc>
          <w:tcPr>
            <w:tcW w:w="1588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>Сертификат участника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Гапеев Егор,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6 класс</w:t>
            </w:r>
          </w:p>
        </w:tc>
      </w:tr>
      <w:tr w:rsidR="005A5096" w:rsidRPr="00C866A6" w:rsidTr="004119A3">
        <w:tc>
          <w:tcPr>
            <w:tcW w:w="44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11.</w:t>
            </w:r>
          </w:p>
        </w:tc>
        <w:tc>
          <w:tcPr>
            <w:tcW w:w="2781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Конкурс «Основы 3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D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>-моделирования и цифрового прототипирования»</w:t>
            </w:r>
          </w:p>
        </w:tc>
        <w:tc>
          <w:tcPr>
            <w:tcW w:w="1588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2018</w:t>
            </w:r>
          </w:p>
        </w:tc>
        <w:tc>
          <w:tcPr>
            <w:tcW w:w="2551" w:type="dxa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 xml:space="preserve">Диплом </w:t>
            </w:r>
            <w:r w:rsidRPr="00C866A6">
              <w:rPr>
                <w:sz w:val="24"/>
                <w:szCs w:val="24"/>
                <w:lang w:val="en-US"/>
              </w:rPr>
              <w:t>II</w:t>
            </w:r>
            <w:r w:rsidRPr="00C866A6">
              <w:rPr>
                <w:sz w:val="24"/>
                <w:szCs w:val="24"/>
              </w:rPr>
              <w:t xml:space="preserve"> степени</w:t>
            </w:r>
          </w:p>
        </w:tc>
        <w:tc>
          <w:tcPr>
            <w:tcW w:w="197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Лобанов Никита,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4 класс</w:t>
            </w:r>
          </w:p>
        </w:tc>
      </w:tr>
      <w:tr w:rsidR="004119A3" w:rsidRPr="00C866A6" w:rsidTr="004119A3">
        <w:tc>
          <w:tcPr>
            <w:tcW w:w="446" w:type="dxa"/>
            <w:vMerge w:val="restart"/>
          </w:tcPr>
          <w:p w:rsidR="004119A3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12.</w:t>
            </w:r>
          </w:p>
        </w:tc>
        <w:tc>
          <w:tcPr>
            <w:tcW w:w="2781" w:type="dxa"/>
            <w:vMerge w:val="restart"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международная конференция научно-технических работ школьников «Старт в науку»</w:t>
            </w:r>
          </w:p>
        </w:tc>
        <w:tc>
          <w:tcPr>
            <w:tcW w:w="1588" w:type="dxa"/>
            <w:vMerge w:val="restart"/>
          </w:tcPr>
          <w:p w:rsidR="004119A3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г.Москва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51" w:type="dxa"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79" w:type="dxa"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Кузьмин Сергей, 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10 класс</w:t>
            </w:r>
          </w:p>
        </w:tc>
      </w:tr>
      <w:tr w:rsidR="004119A3" w:rsidRPr="00C866A6" w:rsidTr="004119A3">
        <w:tc>
          <w:tcPr>
            <w:tcW w:w="516" w:type="dxa"/>
            <w:vMerge/>
          </w:tcPr>
          <w:p w:rsidR="004119A3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84" w:type="dxa"/>
            <w:vMerge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56" w:type="dxa"/>
          </w:tcPr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Злобин Алексей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119A3" w:rsidRPr="00C866A6" w:rsidRDefault="004119A3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10 класс</w:t>
            </w:r>
          </w:p>
        </w:tc>
      </w:tr>
      <w:tr w:rsidR="005A5096" w:rsidRPr="00C866A6" w:rsidTr="004119A3"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13.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Всероссийский конкурс исследовательски</w:t>
            </w:r>
            <w:r>
              <w:rPr>
                <w:rFonts w:ascii="Times New Roman" w:hAnsi="Times New Roman"/>
                <w:sz w:val="24"/>
                <w:szCs w:val="24"/>
              </w:rPr>
              <w:t>х работ «ЮНОСТЬ. НАУКА. КУЛЬТУРА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84" w:type="dxa"/>
          </w:tcPr>
          <w:p w:rsidR="005A509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5A5096">
              <w:rPr>
                <w:rFonts w:ascii="Times New Roman" w:hAnsi="Times New Roman"/>
                <w:sz w:val="24"/>
                <w:szCs w:val="24"/>
              </w:rPr>
              <w:t>.Обинск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Кузьмин Сергей,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10 класс</w:t>
            </w:r>
          </w:p>
        </w:tc>
      </w:tr>
      <w:tr w:rsidR="005A5096" w:rsidRPr="00C866A6" w:rsidTr="004119A3">
        <w:tc>
          <w:tcPr>
            <w:tcW w:w="51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14.</w:t>
            </w:r>
          </w:p>
        </w:tc>
        <w:tc>
          <w:tcPr>
            <w:tcW w:w="2770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Международный форум «Электронная неделя на Алтае 2017»</w:t>
            </w:r>
          </w:p>
        </w:tc>
        <w:tc>
          <w:tcPr>
            <w:tcW w:w="1584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  <w:vMerge w:val="restart"/>
          </w:tcPr>
          <w:p w:rsidR="005A5096" w:rsidRPr="00C866A6" w:rsidRDefault="005A5096" w:rsidP="005A5096">
            <w:pPr>
              <w:pStyle w:val="ad"/>
              <w:spacing w:line="360" w:lineRule="auto"/>
              <w:rPr>
                <w:sz w:val="24"/>
                <w:szCs w:val="24"/>
              </w:rPr>
            </w:pPr>
            <w:r w:rsidRPr="00C866A6">
              <w:rPr>
                <w:sz w:val="24"/>
                <w:szCs w:val="24"/>
              </w:rPr>
              <w:t>Сертификат участника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8 класс</w:t>
            </w:r>
          </w:p>
        </w:tc>
      </w:tr>
      <w:tr w:rsidR="005A5096" w:rsidRPr="00C866A6" w:rsidTr="004119A3"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vMerge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Кузьмин Сергей,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10 класс</w:t>
            </w:r>
          </w:p>
        </w:tc>
      </w:tr>
      <w:tr w:rsidR="005A5096" w:rsidRPr="00C866A6" w:rsidTr="004119A3"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vMerge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Злобин Алексей 10 класс</w:t>
            </w:r>
          </w:p>
        </w:tc>
      </w:tr>
      <w:tr w:rsidR="005A5096" w:rsidRPr="00C866A6" w:rsidTr="004119A3"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15.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Международная научно-практическая конференция учащихся «Первые шаги в науку»</w:t>
            </w:r>
          </w:p>
        </w:tc>
        <w:tc>
          <w:tcPr>
            <w:tcW w:w="1584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г.Бийск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Кузьмин Сергей,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10 класс</w:t>
            </w:r>
          </w:p>
        </w:tc>
      </w:tr>
      <w:tr w:rsidR="005A5096" w:rsidRPr="00C866A6" w:rsidTr="004119A3"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16.</w:t>
            </w:r>
          </w:p>
        </w:tc>
        <w:tc>
          <w:tcPr>
            <w:tcW w:w="2770" w:type="dxa"/>
          </w:tcPr>
          <w:p w:rsidR="005A5096" w:rsidRPr="0048418D" w:rsidRDefault="005A5096" w:rsidP="005A5096">
            <w:pPr>
              <w:ind w:left="-1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Окружной лекторий «Актуальные проблемы современной науки и техники. Организация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работы с одаренными учащимися»</w:t>
            </w:r>
          </w:p>
        </w:tc>
        <w:tc>
          <w:tcPr>
            <w:tcW w:w="1584" w:type="dxa"/>
          </w:tcPr>
          <w:p w:rsidR="00967C9F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5A5096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Сертификат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Шипицин Антон,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9 класс</w:t>
            </w:r>
          </w:p>
        </w:tc>
      </w:tr>
      <w:tr w:rsidR="005A5096" w:rsidRPr="00C866A6" w:rsidTr="004119A3">
        <w:trPr>
          <w:trHeight w:val="519"/>
        </w:trPr>
        <w:tc>
          <w:tcPr>
            <w:tcW w:w="51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17.</w:t>
            </w:r>
          </w:p>
        </w:tc>
        <w:tc>
          <w:tcPr>
            <w:tcW w:w="2770" w:type="dxa"/>
            <w:vMerge w:val="restart"/>
          </w:tcPr>
          <w:p w:rsidR="005A5096" w:rsidRPr="0048418D" w:rsidRDefault="005A5096" w:rsidP="005A5096">
            <w:pPr>
              <w:ind w:left="-114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установочная сессия программы для одаренных школьн</w:t>
            </w:r>
            <w:r>
              <w:rPr>
                <w:rFonts w:ascii="Times New Roman" w:hAnsi="Times New Roman"/>
                <w:sz w:val="24"/>
                <w:szCs w:val="24"/>
              </w:rPr>
              <w:t>иков и молодёжи «Будущее Алтая»</w:t>
            </w:r>
          </w:p>
        </w:tc>
        <w:tc>
          <w:tcPr>
            <w:tcW w:w="1584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Гапеев Егор, 6 класс</w:t>
            </w:r>
          </w:p>
        </w:tc>
      </w:tr>
      <w:tr w:rsidR="005A5096" w:rsidRPr="00C866A6" w:rsidTr="004119A3">
        <w:trPr>
          <w:trHeight w:val="523"/>
        </w:trPr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ind w:left="-11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967C9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Шипицин Антон, 9 класс</w:t>
            </w:r>
          </w:p>
        </w:tc>
      </w:tr>
      <w:tr w:rsidR="005A5096" w:rsidRPr="00C866A6" w:rsidTr="00967C9F">
        <w:trPr>
          <w:trHeight w:val="631"/>
        </w:trPr>
        <w:tc>
          <w:tcPr>
            <w:tcW w:w="51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18.</w:t>
            </w:r>
          </w:p>
        </w:tc>
        <w:tc>
          <w:tcPr>
            <w:tcW w:w="2770" w:type="dxa"/>
            <w:vMerge w:val="restart"/>
          </w:tcPr>
          <w:p w:rsidR="005A5096" w:rsidRPr="00C866A6" w:rsidRDefault="005A5096" w:rsidP="005A5096">
            <w:pPr>
              <w:pStyle w:val="a3"/>
              <w:ind w:left="-63" w:firstLine="24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модульная школа «Юный техник» для обучающихся общеобразовательных учреждений края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Свидетельство участника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Еременко Даниил, 9 класс  </w:t>
            </w:r>
          </w:p>
        </w:tc>
      </w:tr>
      <w:tr w:rsidR="005A5096" w:rsidRPr="00C866A6" w:rsidTr="00967C9F">
        <w:trPr>
          <w:trHeight w:val="569"/>
        </w:trPr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84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967C9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Шипицин Антон, 9 класс</w:t>
            </w:r>
          </w:p>
        </w:tc>
      </w:tr>
      <w:tr w:rsidR="005A5096" w:rsidRPr="00C866A6" w:rsidTr="00967C9F">
        <w:trPr>
          <w:trHeight w:val="563"/>
        </w:trPr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84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Шуйская Алиса, 4 класс</w:t>
            </w:r>
          </w:p>
        </w:tc>
      </w:tr>
      <w:tr w:rsidR="005A5096" w:rsidRPr="00C866A6" w:rsidTr="004119A3">
        <w:trPr>
          <w:trHeight w:val="270"/>
        </w:trPr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584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Гапеев Егор, 6 класс</w:t>
            </w:r>
          </w:p>
        </w:tc>
      </w:tr>
      <w:tr w:rsidR="005A5096" w:rsidRPr="00C866A6" w:rsidTr="00284896">
        <w:trPr>
          <w:trHeight w:val="551"/>
        </w:trPr>
        <w:tc>
          <w:tcPr>
            <w:tcW w:w="516" w:type="dxa"/>
            <w:vMerge w:val="restart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19.</w:t>
            </w:r>
          </w:p>
        </w:tc>
        <w:tc>
          <w:tcPr>
            <w:tcW w:w="2770" w:type="dxa"/>
            <w:vMerge w:val="restart"/>
          </w:tcPr>
          <w:p w:rsidR="005A5096" w:rsidRPr="00284896" w:rsidRDefault="005A5096" w:rsidP="00284896">
            <w:pPr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Краевая профильная смена детского технопар</w:t>
            </w:r>
            <w:r w:rsidR="00284896">
              <w:rPr>
                <w:rFonts w:ascii="Times New Roman" w:hAnsi="Times New Roman"/>
                <w:sz w:val="24"/>
                <w:szCs w:val="24"/>
              </w:rPr>
              <w:t>ка Алтайского края «Кванториум»</w:t>
            </w:r>
          </w:p>
        </w:tc>
        <w:tc>
          <w:tcPr>
            <w:tcW w:w="1584" w:type="dxa"/>
            <w:vMerge w:val="restart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  <w:vMerge w:val="restart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Грамота участника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Неверов Артем, 7  класс</w:t>
            </w:r>
          </w:p>
        </w:tc>
      </w:tr>
      <w:tr w:rsidR="005A5096" w:rsidRPr="00C866A6" w:rsidTr="00284896">
        <w:trPr>
          <w:trHeight w:val="573"/>
        </w:trPr>
        <w:tc>
          <w:tcPr>
            <w:tcW w:w="516" w:type="dxa"/>
            <w:vMerge/>
          </w:tcPr>
          <w:p w:rsidR="005A5096" w:rsidRPr="00C866A6" w:rsidRDefault="005A5096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70" w:type="dxa"/>
            <w:vMerge/>
          </w:tcPr>
          <w:p w:rsidR="005A5096" w:rsidRPr="00C866A6" w:rsidRDefault="005A5096" w:rsidP="005A5096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19" w:type="dxa"/>
            <w:vMerge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Бауэр Роберт, 7 класс</w:t>
            </w:r>
          </w:p>
        </w:tc>
      </w:tr>
      <w:tr w:rsidR="005A5096" w:rsidRPr="00C866A6" w:rsidTr="00284896">
        <w:trPr>
          <w:trHeight w:val="1120"/>
        </w:trPr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20.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Муниципальный этап Всероссийской олимпиады школьников в 2017 — 2018 году</w:t>
            </w:r>
          </w:p>
        </w:tc>
        <w:tc>
          <w:tcPr>
            <w:tcW w:w="1584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с.Алтайское</w:t>
            </w:r>
          </w:p>
          <w:p w:rsidR="00967C9F" w:rsidRPr="00C866A6" w:rsidRDefault="00967C9F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2017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Злобин Алексей,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11 класс</w:t>
            </w:r>
          </w:p>
        </w:tc>
      </w:tr>
      <w:tr w:rsidR="005A5096" w:rsidRPr="00C866A6" w:rsidTr="004119A3">
        <w:trPr>
          <w:trHeight w:val="1690"/>
        </w:trPr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21.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региональный конкурс «Информационно-коммуникационные технологии в образовании» ИКТО-2016</w:t>
            </w:r>
          </w:p>
        </w:tc>
        <w:tc>
          <w:tcPr>
            <w:tcW w:w="1584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284896" w:rsidRPr="00C866A6" w:rsidRDefault="002848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Диплом победителя</w:t>
            </w:r>
          </w:p>
        </w:tc>
        <w:tc>
          <w:tcPr>
            <w:tcW w:w="1956" w:type="dxa"/>
          </w:tcPr>
          <w:p w:rsidR="005A5096" w:rsidRPr="00C866A6" w:rsidRDefault="005A5096" w:rsidP="002848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Шипицин Антон, 8 класс</w:t>
            </w:r>
          </w:p>
        </w:tc>
      </w:tr>
      <w:tr w:rsidR="005A5096" w:rsidRPr="00C866A6" w:rsidTr="004119A3">
        <w:trPr>
          <w:trHeight w:val="1690"/>
        </w:trPr>
        <w:tc>
          <w:tcPr>
            <w:tcW w:w="516" w:type="dxa"/>
          </w:tcPr>
          <w:p w:rsidR="005A5096" w:rsidRPr="00C866A6" w:rsidRDefault="004119A3" w:rsidP="005A5096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22.</w:t>
            </w:r>
          </w:p>
        </w:tc>
        <w:tc>
          <w:tcPr>
            <w:tcW w:w="2770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Краевой конкурс юных техников, рационализаторов, изобретателей, конструкторов «Универсал - 2016»</w:t>
            </w:r>
          </w:p>
        </w:tc>
        <w:tc>
          <w:tcPr>
            <w:tcW w:w="1584" w:type="dxa"/>
          </w:tcPr>
          <w:p w:rsidR="005A509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г.Барнаул</w:t>
            </w:r>
          </w:p>
          <w:p w:rsidR="00284896" w:rsidRPr="00C866A6" w:rsidRDefault="002848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2016</w:t>
            </w:r>
          </w:p>
        </w:tc>
        <w:tc>
          <w:tcPr>
            <w:tcW w:w="2519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  <w:r w:rsidRPr="00C866A6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 w:rsidRPr="00C866A6">
              <w:rPr>
                <w:rFonts w:ascii="Times New Roman" w:hAnsi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1956" w:type="dxa"/>
          </w:tcPr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 xml:space="preserve">Чемина Полина, </w:t>
            </w:r>
          </w:p>
          <w:p w:rsidR="005A5096" w:rsidRPr="00C866A6" w:rsidRDefault="005A5096" w:rsidP="005A5096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866A6">
              <w:rPr>
                <w:rFonts w:ascii="Times New Roman" w:hAnsi="Times New Roman"/>
                <w:sz w:val="24"/>
                <w:szCs w:val="24"/>
              </w:rPr>
              <w:t>6 класс</w:t>
            </w:r>
          </w:p>
        </w:tc>
      </w:tr>
    </w:tbl>
    <w:p w:rsidR="005A5096" w:rsidRPr="00E3616B" w:rsidRDefault="005A5096" w:rsidP="00E3616B">
      <w:pPr>
        <w:pStyle w:val="10"/>
        <w:spacing w:line="276" w:lineRule="auto"/>
        <w:jc w:val="both"/>
        <w:rPr>
          <w:rFonts w:cs="Times New Roman"/>
          <w:sz w:val="26"/>
          <w:szCs w:val="26"/>
        </w:rPr>
      </w:pPr>
    </w:p>
    <w:p w:rsidR="00192420" w:rsidRPr="00E3616B" w:rsidRDefault="00192420" w:rsidP="00E3616B">
      <w:pPr>
        <w:spacing w:line="276" w:lineRule="auto"/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</w:pPr>
      <w:r w:rsidRPr="00E3616B">
        <w:rPr>
          <w:rFonts w:ascii="Times New Roman" w:hAnsi="Times New Roman" w:cs="Times New Roman"/>
          <w:sz w:val="26"/>
          <w:szCs w:val="26"/>
        </w:rPr>
        <w:br w:type="page"/>
      </w:r>
    </w:p>
    <w:p w:rsidR="00192420" w:rsidRPr="00E3616B" w:rsidRDefault="00192420" w:rsidP="00EB6B9B">
      <w:pPr>
        <w:pStyle w:val="10"/>
        <w:spacing w:line="276" w:lineRule="auto"/>
        <w:ind w:left="927"/>
        <w:jc w:val="right"/>
        <w:rPr>
          <w:rFonts w:cs="Times New Roman"/>
          <w:b/>
          <w:sz w:val="26"/>
          <w:szCs w:val="26"/>
        </w:rPr>
      </w:pPr>
      <w:r w:rsidRPr="00E3616B">
        <w:rPr>
          <w:rFonts w:cs="Times New Roman"/>
          <w:b/>
          <w:sz w:val="26"/>
          <w:szCs w:val="26"/>
        </w:rPr>
        <w:lastRenderedPageBreak/>
        <w:t>Приложение 6</w:t>
      </w:r>
    </w:p>
    <w:p w:rsidR="00192420" w:rsidRPr="00EB6B9B" w:rsidRDefault="00192420" w:rsidP="00EB6B9B">
      <w:pPr>
        <w:pStyle w:val="10"/>
        <w:spacing w:line="276" w:lineRule="auto"/>
        <w:jc w:val="both"/>
        <w:rPr>
          <w:rFonts w:cs="Times New Roman"/>
          <w:b/>
          <w:sz w:val="26"/>
          <w:szCs w:val="26"/>
        </w:rPr>
      </w:pPr>
      <w:r w:rsidRPr="00E3616B">
        <w:rPr>
          <w:rFonts w:cs="Times New Roman"/>
          <w:b/>
          <w:sz w:val="26"/>
          <w:szCs w:val="26"/>
        </w:rPr>
        <w:t>Оценка прогресса в критическом мышлении, креативн</w:t>
      </w:r>
      <w:r w:rsidR="00EB6B9B">
        <w:rPr>
          <w:rFonts w:cs="Times New Roman"/>
          <w:b/>
          <w:sz w:val="26"/>
          <w:szCs w:val="26"/>
        </w:rPr>
        <w:t>ости, коммуникации и кооперации</w:t>
      </w:r>
    </w:p>
    <w:tbl>
      <w:tblPr>
        <w:tblStyle w:val="ab"/>
        <w:tblW w:w="11506" w:type="dxa"/>
        <w:tblInd w:w="-1423" w:type="dxa"/>
        <w:tblLayout w:type="fixed"/>
        <w:tblLook w:val="04A0" w:firstRow="1" w:lastRow="0" w:firstColumn="1" w:lastColumn="0" w:noHBand="0" w:noVBand="1"/>
      </w:tblPr>
      <w:tblGrid>
        <w:gridCol w:w="1560"/>
        <w:gridCol w:w="1701"/>
        <w:gridCol w:w="1559"/>
        <w:gridCol w:w="1843"/>
        <w:gridCol w:w="1985"/>
        <w:gridCol w:w="2858"/>
      </w:tblGrid>
      <w:tr w:rsidR="00192420" w:rsidRPr="00E3616B" w:rsidTr="00CF09CE">
        <w:trPr>
          <w:trHeight w:val="1454"/>
        </w:trPr>
        <w:tc>
          <w:tcPr>
            <w:tcW w:w="1560" w:type="dxa"/>
            <w:tcBorders>
              <w:tl2br w:val="single" w:sz="4" w:space="0" w:color="auto"/>
            </w:tcBorders>
          </w:tcPr>
          <w:p w:rsidR="00192420" w:rsidRPr="00E3616B" w:rsidRDefault="00CF09CE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     Вид </w:t>
            </w:r>
            <w:r w:rsidR="00192420" w:rsidRPr="00E3616B">
              <w:rPr>
                <w:rFonts w:ascii="Times New Roman" w:hAnsi="Times New Roman"/>
                <w:b/>
                <w:sz w:val="26"/>
                <w:szCs w:val="26"/>
              </w:rPr>
              <w:t xml:space="preserve">                                                  </w:t>
            </w:r>
            <w:r>
              <w:rPr>
                <w:rFonts w:ascii="Times New Roman" w:hAnsi="Times New Roman"/>
                <w:b/>
                <w:color w:val="FFFFFF" w:themeColor="background1"/>
                <w:sz w:val="26"/>
                <w:szCs w:val="26"/>
              </w:rPr>
              <w:t>от</w:t>
            </w:r>
            <w:r w:rsidR="00192420" w:rsidRPr="00E3616B">
              <w:rPr>
                <w:rFonts w:ascii="Times New Roman" w:hAnsi="Times New Roman"/>
                <w:b/>
                <w:sz w:val="26"/>
                <w:szCs w:val="26"/>
              </w:rPr>
              <w:t>навыков</w:t>
            </w:r>
          </w:p>
          <w:p w:rsidR="00192420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CF09CE" w:rsidRDefault="00CF09CE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CF09CE" w:rsidRPr="00E3616B" w:rsidRDefault="00CF09CE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Этапы</w:t>
            </w:r>
          </w:p>
        </w:tc>
        <w:tc>
          <w:tcPr>
            <w:tcW w:w="1701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Креативность</w:t>
            </w:r>
          </w:p>
        </w:tc>
        <w:tc>
          <w:tcPr>
            <w:tcW w:w="1559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 xml:space="preserve">Критическое мышление </w:t>
            </w:r>
          </w:p>
        </w:tc>
        <w:tc>
          <w:tcPr>
            <w:tcW w:w="1843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 xml:space="preserve">Коммуникация </w:t>
            </w:r>
          </w:p>
        </w:tc>
        <w:tc>
          <w:tcPr>
            <w:tcW w:w="1985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 xml:space="preserve">Кооперация 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2858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Прогресс</w:t>
            </w:r>
          </w:p>
        </w:tc>
      </w:tr>
      <w:tr w:rsidR="00192420" w:rsidRPr="00E3616B" w:rsidTr="00192420">
        <w:tc>
          <w:tcPr>
            <w:tcW w:w="1560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Включение в деятельность</w:t>
            </w:r>
          </w:p>
        </w:tc>
        <w:tc>
          <w:tcPr>
            <w:tcW w:w="1701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Схватывает, исследует, создает и предлагает разные идеи и подходы</w:t>
            </w:r>
          </w:p>
        </w:tc>
        <w:tc>
          <w:tcPr>
            <w:tcW w:w="1559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Анализирует, определяет сильные и слабые сторон в аргументах. Берет под сомнение предположения, объясняет свои предложения. Аргументирует свои идеи и решения</w:t>
            </w:r>
          </w:p>
        </w:tc>
        <w:tc>
          <w:tcPr>
            <w:tcW w:w="1843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Задает вопросы и отвечает одноклассникам. Спрашивает непонятное в рассуждениях одноклассников. Разъясняет свои идеи</w:t>
            </w:r>
          </w:p>
        </w:tc>
        <w:tc>
          <w:tcPr>
            <w:tcW w:w="1985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Выслушивает предложения и аргументы одноклассников. Предлагает взять на себя определенную часть работы</w:t>
            </w:r>
          </w:p>
        </w:tc>
        <w:tc>
          <w:tcPr>
            <w:tcW w:w="2858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1.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Пассивный. Участвует в обсуждении задания.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2.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Ведомый.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Задает вопросы на понимание задания. Обращается за помощью. Развивает предложенные кем-то идеи. Спрашивает непонятное в рассуждениях других.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3.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Инициатор.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Предлагает свои идеи. Контролирует выполнение задания.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4.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Стратег.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Отвечает на вопросы по сути задания. Берет под сомнение свои предположения и высказываемые другими. Меняет, развивает предложение с учетом ситуации. Учитывает аргументы других в своих действиях</w:t>
            </w:r>
          </w:p>
        </w:tc>
      </w:tr>
      <w:tr w:rsidR="00192420" w:rsidRPr="00E3616B" w:rsidTr="00192420">
        <w:tc>
          <w:tcPr>
            <w:tcW w:w="1560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Участие в решении</w:t>
            </w:r>
          </w:p>
        </w:tc>
        <w:tc>
          <w:tcPr>
            <w:tcW w:w="1701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Воспринимает, наблюдает за деятельностью группы.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Исследует, учитывает подходящий опыт и информацию. Находит оригинальное решение. Устанавливает связи, интегрирует знания из разных предметов для решения проблемы. Применяет умения в нестандартной ситуации</w:t>
            </w:r>
          </w:p>
        </w:tc>
        <w:tc>
          <w:tcPr>
            <w:tcW w:w="1559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Понимает контекст и границы проблемы. Анализируе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т и сравнивает различные подходы, идеи и мнения. Определяет пробелы в знаниях и предлагает/планирует решение/ действия. Контролирует точность выполнения</w:t>
            </w:r>
          </w:p>
        </w:tc>
        <w:tc>
          <w:tcPr>
            <w:tcW w:w="1843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Выслушивает чужие аргументы и соглашается с чужими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предложениями. Объясняет свою позицию одноклассникам</w:t>
            </w:r>
          </w:p>
        </w:tc>
        <w:tc>
          <w:tcPr>
            <w:tcW w:w="1985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Встраивает свою работу в работу команды. Учитывает в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своих действиях чужие предложения</w:t>
            </w:r>
          </w:p>
        </w:tc>
        <w:tc>
          <w:tcPr>
            <w:tcW w:w="2858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Уровень 1.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Пассивный. Выполняет порученную часть работы.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2.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Ведомый.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Ищет способ приложить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базовые умения к нестандартной ситуации.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Выделяет известное и неизвестное.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3.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Инициатор.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Находит аналогичную ситуацию, привлекает свой опыт.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Выделяет известное и неизвестное, отмечает значимые факторы в условии.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Формулирует вопросы по ходу решения.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Находит оригинальное решение.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Выступает инициатором контроля и проверки.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4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>. Стратег.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Объясняет, обосновывает ход решения. Очерчивает границы задания.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Реагирует на разные идеи и решения. Соглашается или нет. Реагирует на нарушения логики решения.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Корректирует неправильное решение</w:t>
            </w:r>
          </w:p>
        </w:tc>
      </w:tr>
      <w:tr w:rsidR="00192420" w:rsidRPr="00E3616B" w:rsidTr="00192420">
        <w:tc>
          <w:tcPr>
            <w:tcW w:w="1560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Презентация результатов</w:t>
            </w:r>
          </w:p>
        </w:tc>
        <w:tc>
          <w:tcPr>
            <w:tcW w:w="1701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Видит новые интересные решения проблемы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и понимает их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возможные последствия</w:t>
            </w:r>
          </w:p>
        </w:tc>
        <w:tc>
          <w:tcPr>
            <w:tcW w:w="1559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Оценивает/ подтверждает мнения/решения на основе логических,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этических или иных критериев.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Признает/ осознает предвзятость и неполноту собственных мнений/ решений.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Оценивает идеи, сравнивает решения</w:t>
            </w:r>
          </w:p>
        </w:tc>
        <w:tc>
          <w:tcPr>
            <w:tcW w:w="1843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Определяет свой вклад в работу команды.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Предлагает компромиссное решение.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Умеет описать свою роль в процессе коммуникации.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Умеет доходчиво представить обсуждаемый вопрос, прояснить непонятные собеседнику моменты, выделить значимые акценты</w:t>
            </w:r>
          </w:p>
        </w:tc>
        <w:tc>
          <w:tcPr>
            <w:tcW w:w="1985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Разделяет ответственность за выполнение работы группой. Демонстрирует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солидарность с общими целями команды, ориентацию на достижение общего результата.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Отвечает на вопросы о ходе работы группы, приглашает к ответу других участников групповой работы</w:t>
            </w:r>
          </w:p>
        </w:tc>
        <w:tc>
          <w:tcPr>
            <w:tcW w:w="2858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Уровень 1.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Пассивный. Доволен своей работой.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2.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Ведомый. Сравнивает результаты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своей работы с другими.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 xml:space="preserve">Уровень 3. </w:t>
            </w:r>
            <w:r w:rsidRPr="00E3616B">
              <w:rPr>
                <w:rFonts w:ascii="Times New Roman" w:hAnsi="Times New Roman"/>
                <w:sz w:val="26"/>
                <w:szCs w:val="26"/>
              </w:rPr>
              <w:lastRenderedPageBreak/>
              <w:t>Инициатор. Оценивает результат на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основе критериев. Отмечает наиболее интересные и другие идеи.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Уровень 4.</w:t>
            </w:r>
            <w:r w:rsidRPr="00E3616B">
              <w:rPr>
                <w:rFonts w:ascii="Times New Roman" w:hAnsi="Times New Roman"/>
                <w:sz w:val="26"/>
                <w:szCs w:val="26"/>
              </w:rPr>
              <w:t xml:space="preserve"> Стратег.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Признает свои ограничения.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Видит возможности улучшения</w:t>
            </w:r>
          </w:p>
        </w:tc>
      </w:tr>
    </w:tbl>
    <w:p w:rsidR="00192420" w:rsidRPr="00E3616B" w:rsidRDefault="00192420" w:rsidP="00E3616B">
      <w:pPr>
        <w:pStyle w:val="10"/>
        <w:spacing w:line="276" w:lineRule="auto"/>
        <w:ind w:left="927"/>
        <w:jc w:val="both"/>
        <w:rPr>
          <w:rFonts w:cs="Times New Roman"/>
          <w:sz w:val="26"/>
          <w:szCs w:val="26"/>
        </w:rPr>
      </w:pPr>
    </w:p>
    <w:p w:rsidR="00192420" w:rsidRPr="00E3616B" w:rsidRDefault="00192420" w:rsidP="00E3616B">
      <w:pPr>
        <w:spacing w:line="276" w:lineRule="auto"/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</w:pPr>
      <w:r w:rsidRPr="00E3616B">
        <w:rPr>
          <w:rFonts w:ascii="Times New Roman" w:hAnsi="Times New Roman" w:cs="Times New Roman"/>
          <w:sz w:val="26"/>
          <w:szCs w:val="26"/>
        </w:rPr>
        <w:br w:type="page"/>
      </w:r>
    </w:p>
    <w:p w:rsidR="00192420" w:rsidRPr="00E3616B" w:rsidRDefault="00192420" w:rsidP="00160C28">
      <w:pPr>
        <w:spacing w:line="276" w:lineRule="auto"/>
        <w:jc w:val="right"/>
        <w:rPr>
          <w:rFonts w:ascii="Times New Roman" w:eastAsia="DejaVu Sans" w:hAnsi="Times New Roman" w:cs="Times New Roman"/>
          <w:b/>
          <w:kern w:val="1"/>
          <w:sz w:val="26"/>
          <w:szCs w:val="26"/>
          <w:lang w:eastAsia="zh-CN" w:bidi="hi-IN"/>
        </w:rPr>
      </w:pPr>
      <w:r w:rsidRPr="00E3616B">
        <w:rPr>
          <w:rFonts w:ascii="Times New Roman" w:hAnsi="Times New Roman" w:cs="Times New Roman"/>
          <w:b/>
          <w:sz w:val="26"/>
          <w:szCs w:val="26"/>
        </w:rPr>
        <w:lastRenderedPageBreak/>
        <w:t>Приложение 7</w:t>
      </w:r>
    </w:p>
    <w:p w:rsidR="00192420" w:rsidRPr="00E3616B" w:rsidRDefault="00192420" w:rsidP="00160C28">
      <w:pPr>
        <w:pStyle w:val="10"/>
        <w:spacing w:line="276" w:lineRule="auto"/>
        <w:ind w:left="927"/>
        <w:jc w:val="center"/>
        <w:rPr>
          <w:rFonts w:cs="Times New Roman"/>
          <w:b/>
          <w:sz w:val="26"/>
          <w:szCs w:val="26"/>
        </w:rPr>
      </w:pPr>
      <w:r w:rsidRPr="00E3616B">
        <w:rPr>
          <w:rFonts w:cs="Times New Roman"/>
          <w:b/>
          <w:sz w:val="26"/>
          <w:szCs w:val="26"/>
        </w:rPr>
        <w:t>Лист наблюдений</w:t>
      </w:r>
    </w:p>
    <w:tbl>
      <w:tblPr>
        <w:tblStyle w:val="ab"/>
        <w:tblW w:w="0" w:type="auto"/>
        <w:tblInd w:w="-856" w:type="dxa"/>
        <w:tblLook w:val="04A0" w:firstRow="1" w:lastRow="0" w:firstColumn="1" w:lastColumn="0" w:noHBand="0" w:noVBand="1"/>
      </w:tblPr>
      <w:tblGrid>
        <w:gridCol w:w="1981"/>
        <w:gridCol w:w="6692"/>
        <w:gridCol w:w="382"/>
        <w:gridCol w:w="382"/>
        <w:gridCol w:w="382"/>
        <w:gridCol w:w="382"/>
      </w:tblGrid>
      <w:tr w:rsidR="00192420" w:rsidRPr="00E3616B" w:rsidTr="00192420">
        <w:trPr>
          <w:trHeight w:val="270"/>
        </w:trPr>
        <w:tc>
          <w:tcPr>
            <w:tcW w:w="1569" w:type="dxa"/>
            <w:vMerge w:val="restart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Группа характеристик</w:t>
            </w:r>
          </w:p>
        </w:tc>
        <w:tc>
          <w:tcPr>
            <w:tcW w:w="7184" w:type="dxa"/>
            <w:vMerge w:val="restart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Качество/характеристика</w:t>
            </w:r>
          </w:p>
        </w:tc>
        <w:tc>
          <w:tcPr>
            <w:tcW w:w="0" w:type="auto"/>
            <w:gridSpan w:val="4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Участники группы</w:t>
            </w:r>
          </w:p>
        </w:tc>
      </w:tr>
      <w:tr w:rsidR="00192420" w:rsidRPr="00E3616B" w:rsidTr="00192420">
        <w:trPr>
          <w:trHeight w:val="270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1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</w:tr>
      <w:tr w:rsidR="00192420" w:rsidRPr="00E3616B" w:rsidTr="00192420">
        <w:trPr>
          <w:trHeight w:val="852"/>
        </w:trPr>
        <w:tc>
          <w:tcPr>
            <w:tcW w:w="1569" w:type="dxa"/>
            <w:vMerge w:val="restart"/>
            <w:textDirection w:val="btLr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ВКЛЮЧЕНИЕ В ДЕЯТЕЛЬНОСТЬ</w:t>
            </w: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Выделяет известное и неизвестное, находит/отмечает значимые факторы в условии, находит аналогичную/похожую ситуацию, задачу. («Я такой фильм видел, там они…»)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Определяет стратегию/порядок действий. («Давайте разложим, потом прикрепим».)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60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Задает вопросы соученикам. («Значит, надо узнать, что это за место?»)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Отвечает на вопросы одноклассников. («Да, нужно использовать все фигуры».)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6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Разъясняет свои предложения. («Давайте лучше сделаем так, это интереснее».)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7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Формулирует стратегические вопросы. («Может, так попробуем?»)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1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Предлагает идеи, развивающие понимание задания.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27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Развивает понравившиеся чужие идеи.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23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Предлагает взять на себя определенную часть работы.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27"/>
        </w:trPr>
        <w:tc>
          <w:tcPr>
            <w:tcW w:w="1569" w:type="dxa"/>
            <w:vMerge w:val="restart"/>
            <w:textDirection w:val="btLr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УЧАСТИЕ В РЕШЕНИИ</w:t>
            </w: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Предлагает идеи выполнения задания. («Давайте сделаем картину про цирк».)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3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Развивает понравившиеся идеи выполнения задания.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274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Находит новые источники информации.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1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Находит оригинальный способ выполнения конкретного действия.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900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Обосновывает предлагаемый ход решения (идею, значимые шаги). («Если это задача про реки, давайте посмотрим, на какую реку это похоже».)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242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Отмечает оригинальность чужих предложений.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1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Владеет базовыми умениями — применение в нестандартной ситуации.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834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Инициирует проверку правильности выполнения отдельных шагов, действий, операций. («Посмотрите, мы все фигуры использовали?»)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691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Устанавливает взаимосвязи в решении, реагирует на нарушение хода/логики решения. («Так, тогда мы не сможем вместить другую площадку/тогда нам не хватит фигур».)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730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Реагирует на разные идеи решения. Соглашается/не соглашается с отдельными. («Нет, это мы не будем делать»./«Да, давай так».)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376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Объясняет свою позицию одноклассникам.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18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Формулирует вопросы по ходу решения. («Как мы сможем уместить все фигуры?»)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838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Обращается к одноклассникам за помощью и советом (в группе или классе). («Как мы можем посчитать площадь без линейки?»/«Как вы посчитали площадь?»)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38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Спрашивает непонятное в рассуждениях других. («Что ты имеешь в виду?»)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Работает в команде. Встраивает результат своей работы в коллективное решение. («Смотрите, что я сделал».)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28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Слушает аргументы оппонентов.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4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Учитывает аргументы оппонентов в собственных действиях и суждениях. («Давай сделаем, как ты говоришь».)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6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Настаивает, если уверен, опровергает чужие аргументы.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Проверяет правильность выполнения задания (этапа работы). («Так, это мы заполнили, на второй вопрос ответили».)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Предлагает оригинальный способ использования материалов и оборудования.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0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В случае спора/конфликта предлагает компромиссное решение.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Коммуникация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41"/>
        </w:trPr>
        <w:tc>
          <w:tcPr>
            <w:tcW w:w="1569" w:type="dxa"/>
            <w:vMerge w:val="restart"/>
            <w:textDirection w:val="btLr"/>
          </w:tcPr>
          <w:p w:rsidR="00192420" w:rsidRPr="00E3616B" w:rsidRDefault="00192420" w:rsidP="00E3616B">
            <w:pPr>
              <w:spacing w:line="276" w:lineRule="auto"/>
              <w:ind w:left="113" w:right="113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ПРЕЗЕНТАЦИЯ РЕЗУЛЬТАТОВ</w:t>
            </w: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Помогает готовить презентацию/представление результатов работы группы.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4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Выделяет значимые выводы сам или советуется с другими участниками. («Так, что мне надо сказать?»)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71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Предлагает неожиданные идеи презентации. («Давайте покажем сценку».)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493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Выделяет и развивает интересные идеи соучеников.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15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Контролирует правильность формулировки идей, которые будут представлены на обсуждение.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381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Участвует в распределении работы по подготовке презентации.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5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Берет на себя ответственность за подготовку и предъявление результатов группы.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837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Понимает и может объяснить значимость полученного решения для изучения курса, применения в жизни.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Критическое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848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>Отвечает на вопросы о ходе работы группы, приглашает к ответу других ее участников. («Это считал Саша,</w:t>
            </w:r>
          </w:p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а я предложил…»)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Кооперация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549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Устанавливает и ценит новизну выступлений других групп. («Смотрите, можно было сделать по-другому».)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192420" w:rsidRPr="00E3616B" w:rsidTr="00192420">
        <w:trPr>
          <w:trHeight w:val="301"/>
        </w:trPr>
        <w:tc>
          <w:tcPr>
            <w:tcW w:w="1569" w:type="dxa"/>
            <w:vMerge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7184" w:type="dxa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E3616B">
              <w:rPr>
                <w:rFonts w:ascii="Times New Roman" w:hAnsi="Times New Roman"/>
                <w:sz w:val="26"/>
                <w:szCs w:val="26"/>
              </w:rPr>
              <w:t xml:space="preserve">Предлагает новые возможности решения. </w:t>
            </w:r>
            <w:r w:rsidRPr="00E3616B">
              <w:rPr>
                <w:rFonts w:ascii="Times New Roman" w:hAnsi="Times New Roman"/>
                <w:b/>
                <w:sz w:val="26"/>
                <w:szCs w:val="26"/>
              </w:rPr>
              <w:t>Креативное мышление</w:t>
            </w: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0" w:type="auto"/>
          </w:tcPr>
          <w:p w:rsidR="00192420" w:rsidRPr="00E3616B" w:rsidRDefault="00192420" w:rsidP="00E3616B">
            <w:pPr>
              <w:spacing w:line="276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192420" w:rsidRPr="00E3616B" w:rsidRDefault="00192420" w:rsidP="00E3616B">
      <w:pPr>
        <w:pStyle w:val="10"/>
        <w:spacing w:line="276" w:lineRule="auto"/>
        <w:ind w:left="927"/>
        <w:jc w:val="both"/>
        <w:rPr>
          <w:rFonts w:cs="Times New Roman"/>
          <w:sz w:val="26"/>
          <w:szCs w:val="26"/>
        </w:rPr>
      </w:pPr>
    </w:p>
    <w:p w:rsidR="00453B59" w:rsidRPr="005B5A6F" w:rsidRDefault="00453B59" w:rsidP="005B5A6F">
      <w:pPr>
        <w:spacing w:line="276" w:lineRule="auto"/>
        <w:rPr>
          <w:rFonts w:ascii="Times New Roman" w:eastAsia="DejaVu Sans" w:hAnsi="Times New Roman" w:cs="Times New Roman"/>
          <w:kern w:val="1"/>
          <w:sz w:val="26"/>
          <w:szCs w:val="26"/>
          <w:lang w:eastAsia="zh-CN" w:bidi="hi-IN"/>
        </w:rPr>
      </w:pPr>
    </w:p>
    <w:sectPr w:rsidR="00453B59" w:rsidRPr="005B5A6F" w:rsidSect="00192420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48C0" w:rsidRDefault="00EF48C0" w:rsidP="005E169C">
      <w:pPr>
        <w:spacing w:line="240" w:lineRule="auto"/>
      </w:pPr>
      <w:r>
        <w:separator/>
      </w:r>
    </w:p>
  </w:endnote>
  <w:endnote w:type="continuationSeparator" w:id="0">
    <w:p w:rsidR="00EF48C0" w:rsidRDefault="00EF48C0" w:rsidP="005E169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DejaVu Sans">
    <w:altName w:val="Arial"/>
    <w:charset w:val="CC"/>
    <w:family w:val="swiss"/>
    <w:pitch w:val="variable"/>
    <w:sig w:usb0="00000000" w:usb1="D200FDFF" w:usb2="0A24602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48C0" w:rsidRDefault="00EF48C0" w:rsidP="005E169C">
      <w:pPr>
        <w:spacing w:line="240" w:lineRule="auto"/>
      </w:pPr>
      <w:r>
        <w:separator/>
      </w:r>
    </w:p>
  </w:footnote>
  <w:footnote w:type="continuationSeparator" w:id="0">
    <w:p w:rsidR="00EF48C0" w:rsidRDefault="00EF48C0" w:rsidP="005E169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6"/>
    <w:multiLevelType w:val="multilevel"/>
    <w:tmpl w:val="00000006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0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16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2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047" w:hanging="180"/>
      </w:pPr>
    </w:lvl>
  </w:abstractNum>
  <w:abstractNum w:abstractNumId="1" w15:restartNumberingAfterBreak="0">
    <w:nsid w:val="0000000C"/>
    <w:multiLevelType w:val="singleLevel"/>
    <w:tmpl w:val="0000000C"/>
    <w:name w:val="WW8Num18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ymbol" w:hint="default"/>
        <w:color w:val="auto"/>
        <w:sz w:val="28"/>
        <w:szCs w:val="28"/>
      </w:rPr>
    </w:lvl>
  </w:abstractNum>
  <w:abstractNum w:abstractNumId="2" w15:restartNumberingAfterBreak="0">
    <w:nsid w:val="00000011"/>
    <w:multiLevelType w:val="multilevel"/>
    <w:tmpl w:val="00000011"/>
    <w:name w:val="WW8Num1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0000012"/>
    <w:multiLevelType w:val="multilevel"/>
    <w:tmpl w:val="00000012"/>
    <w:name w:val="WW8Num17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rFonts w:cs="Times New Roman"/>
        <w:bCs/>
        <w:i w:val="0"/>
        <w:sz w:val="26"/>
        <w:szCs w:val="26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4" w15:restartNumberingAfterBreak="0">
    <w:nsid w:val="00000013"/>
    <w:multiLevelType w:val="multilevel"/>
    <w:tmpl w:val="00000013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i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15"/>
    <w:multiLevelType w:val="multilevel"/>
    <w:tmpl w:val="00000015"/>
    <w:name w:val="WW8Num2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16"/>
    <w:multiLevelType w:val="multilevel"/>
    <w:tmpl w:val="00000016"/>
    <w:name w:val="WW8Num21"/>
    <w:lvl w:ilvl="0">
      <w:start w:val="1"/>
      <w:numFmt w:val="decimal"/>
      <w:lvlText w:val="%1)"/>
      <w:lvlJc w:val="left"/>
      <w:pPr>
        <w:tabs>
          <w:tab w:val="num" w:pos="0"/>
        </w:tabs>
        <w:ind w:left="13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2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9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04" w:hanging="180"/>
      </w:pPr>
    </w:lvl>
  </w:abstractNum>
  <w:abstractNum w:abstractNumId="7" w15:restartNumberingAfterBreak="0">
    <w:nsid w:val="00000017"/>
    <w:multiLevelType w:val="multilevel"/>
    <w:tmpl w:val="00000017"/>
    <w:name w:val="WW8Num22"/>
    <w:lvl w:ilvl="0">
      <w:start w:val="1"/>
      <w:numFmt w:val="decimal"/>
      <w:lvlText w:val="%1)"/>
      <w:lvlJc w:val="left"/>
      <w:pPr>
        <w:tabs>
          <w:tab w:val="num" w:pos="0"/>
        </w:tabs>
        <w:ind w:left="13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2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9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04" w:hanging="180"/>
      </w:pPr>
    </w:lvl>
  </w:abstractNum>
  <w:abstractNum w:abstractNumId="8" w15:restartNumberingAfterBreak="0">
    <w:nsid w:val="00000018"/>
    <w:multiLevelType w:val="multilevel"/>
    <w:tmpl w:val="00000018"/>
    <w:name w:val="WW8Num23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sz w:val="26"/>
        <w:szCs w:val="26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2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9" w15:restartNumberingAfterBreak="0">
    <w:nsid w:val="00000019"/>
    <w:multiLevelType w:val="multilevel"/>
    <w:tmpl w:val="00000019"/>
    <w:name w:val="WW8Num24"/>
    <w:lvl w:ilvl="0">
      <w:start w:val="1"/>
      <w:numFmt w:val="decimal"/>
      <w:lvlText w:val="%1)"/>
      <w:lvlJc w:val="left"/>
      <w:pPr>
        <w:tabs>
          <w:tab w:val="num" w:pos="0"/>
        </w:tabs>
        <w:ind w:left="13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2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9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04" w:hanging="180"/>
      </w:pPr>
    </w:lvl>
  </w:abstractNum>
  <w:abstractNum w:abstractNumId="10" w15:restartNumberingAfterBreak="0">
    <w:nsid w:val="0000001E"/>
    <w:multiLevelType w:val="multilevel"/>
    <w:tmpl w:val="0000001E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86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8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0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2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4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6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8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0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22" w:hanging="180"/>
      </w:pPr>
    </w:lvl>
  </w:abstractNum>
  <w:abstractNum w:abstractNumId="11" w15:restartNumberingAfterBreak="0">
    <w:nsid w:val="00000021"/>
    <w:multiLevelType w:val="multilevel"/>
    <w:tmpl w:val="00000021"/>
    <w:name w:val="WW8Num32"/>
    <w:lvl w:ilvl="0">
      <w:start w:val="1"/>
      <w:numFmt w:val="bullet"/>
      <w:lvlText w:val=""/>
      <w:lvlJc w:val="left"/>
      <w:pPr>
        <w:tabs>
          <w:tab w:val="num" w:pos="0"/>
        </w:tabs>
        <w:ind w:left="1146" w:hanging="360"/>
      </w:pPr>
      <w:rPr>
        <w:rFonts w:ascii="Symbol" w:hAnsi="Symbol" w:cs="Symbol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66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86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06" w:hanging="360"/>
      </w:pPr>
      <w:rPr>
        <w:rFonts w:ascii="Symbol" w:hAnsi="Symbol" w:cs="Symbol"/>
        <w:color w:val="000000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26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746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66" w:hanging="360"/>
      </w:pPr>
      <w:rPr>
        <w:rFonts w:ascii="Symbol" w:hAnsi="Symbol" w:cs="Symbol"/>
        <w:color w:val="000000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86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06" w:hanging="360"/>
      </w:pPr>
      <w:rPr>
        <w:rFonts w:ascii="Wingdings" w:hAnsi="Wingdings" w:cs="Wingdings"/>
      </w:rPr>
    </w:lvl>
  </w:abstractNum>
  <w:abstractNum w:abstractNumId="12" w15:restartNumberingAfterBreak="0">
    <w:nsid w:val="00000022"/>
    <w:multiLevelType w:val="multilevel"/>
    <w:tmpl w:val="00000022"/>
    <w:name w:val="WW8Num33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13" w15:restartNumberingAfterBreak="0">
    <w:nsid w:val="00000023"/>
    <w:multiLevelType w:val="multilevel"/>
    <w:tmpl w:val="00000023"/>
    <w:name w:val="WW8Num34"/>
    <w:lvl w:ilvl="0">
      <w:start w:val="1"/>
      <w:numFmt w:val="decimal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00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16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32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047" w:hanging="180"/>
      </w:pPr>
    </w:lvl>
  </w:abstractNum>
  <w:abstractNum w:abstractNumId="14" w15:restartNumberingAfterBreak="0">
    <w:nsid w:val="00000024"/>
    <w:multiLevelType w:val="multilevel"/>
    <w:tmpl w:val="00000024"/>
    <w:name w:val="WW8Num35"/>
    <w:lvl w:ilvl="0">
      <w:start w:val="1"/>
      <w:numFmt w:val="bullet"/>
      <w:lvlText w:val=""/>
      <w:lvlJc w:val="left"/>
      <w:pPr>
        <w:tabs>
          <w:tab w:val="num" w:pos="0"/>
        </w:tabs>
        <w:ind w:left="1287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/>
      </w:rPr>
    </w:lvl>
  </w:abstractNum>
  <w:abstractNum w:abstractNumId="15" w15:restartNumberingAfterBreak="0">
    <w:nsid w:val="004A3BB0"/>
    <w:multiLevelType w:val="hybridMultilevel"/>
    <w:tmpl w:val="F81C05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2B47532"/>
    <w:multiLevelType w:val="hybridMultilevel"/>
    <w:tmpl w:val="BC0A435C"/>
    <w:lvl w:ilvl="0" w:tplc="7AF0B3AE">
      <w:start w:val="1"/>
      <w:numFmt w:val="decimal"/>
      <w:lvlText w:val="%1."/>
      <w:lvlJc w:val="left"/>
      <w:pPr>
        <w:ind w:left="1429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03811491"/>
    <w:multiLevelType w:val="hybridMultilevel"/>
    <w:tmpl w:val="4A1EC6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32B1405"/>
    <w:multiLevelType w:val="hybridMultilevel"/>
    <w:tmpl w:val="68782E3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5521E17"/>
    <w:multiLevelType w:val="hybridMultilevel"/>
    <w:tmpl w:val="4A806D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7567138"/>
    <w:multiLevelType w:val="hybridMultilevel"/>
    <w:tmpl w:val="7D22F1B0"/>
    <w:lvl w:ilvl="0" w:tplc="B26ED45A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Brush Script MT" w:hAnsi="Brush Script MT" w:hint="default"/>
      </w:rPr>
    </w:lvl>
    <w:lvl w:ilvl="1" w:tplc="1F6CD71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Brush Script MT" w:hAnsi="Brush Script MT" w:hint="default"/>
      </w:rPr>
    </w:lvl>
    <w:lvl w:ilvl="2" w:tplc="A920C58E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Brush Script MT" w:hAnsi="Brush Script MT" w:hint="default"/>
      </w:rPr>
    </w:lvl>
    <w:lvl w:ilvl="3" w:tplc="7416023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Brush Script MT" w:hAnsi="Brush Script MT" w:hint="default"/>
      </w:rPr>
    </w:lvl>
    <w:lvl w:ilvl="4" w:tplc="DF3ED52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Brush Script MT" w:hAnsi="Brush Script MT" w:hint="default"/>
      </w:rPr>
    </w:lvl>
    <w:lvl w:ilvl="5" w:tplc="254ACD3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Brush Script MT" w:hAnsi="Brush Script MT" w:hint="default"/>
      </w:rPr>
    </w:lvl>
    <w:lvl w:ilvl="6" w:tplc="6D30501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Brush Script MT" w:hAnsi="Brush Script MT" w:hint="default"/>
      </w:rPr>
    </w:lvl>
    <w:lvl w:ilvl="7" w:tplc="F06C0AD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Brush Script MT" w:hAnsi="Brush Script MT" w:hint="default"/>
      </w:rPr>
    </w:lvl>
    <w:lvl w:ilvl="8" w:tplc="C77C7932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Brush Script MT" w:hAnsi="Brush Script MT" w:hint="default"/>
      </w:rPr>
    </w:lvl>
  </w:abstractNum>
  <w:abstractNum w:abstractNumId="21" w15:restartNumberingAfterBreak="0">
    <w:nsid w:val="175F5E6F"/>
    <w:multiLevelType w:val="hybridMultilevel"/>
    <w:tmpl w:val="9A60D666"/>
    <w:lvl w:ilvl="0" w:tplc="D9A4189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1D0B58E0"/>
    <w:multiLevelType w:val="hybridMultilevel"/>
    <w:tmpl w:val="4B36D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359350C"/>
    <w:multiLevelType w:val="hybridMultilevel"/>
    <w:tmpl w:val="9F4E0CD2"/>
    <w:lvl w:ilvl="0" w:tplc="D51C2C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5DC2B24"/>
    <w:multiLevelType w:val="hybridMultilevel"/>
    <w:tmpl w:val="DFAE92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69E41B0"/>
    <w:multiLevelType w:val="hybridMultilevel"/>
    <w:tmpl w:val="9708A41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8977008"/>
    <w:multiLevelType w:val="hybridMultilevel"/>
    <w:tmpl w:val="2E7E14EE"/>
    <w:lvl w:ilvl="0" w:tplc="04DCD05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2A814EDA"/>
    <w:multiLevelType w:val="hybridMultilevel"/>
    <w:tmpl w:val="CA28FD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13F7962"/>
    <w:multiLevelType w:val="hybridMultilevel"/>
    <w:tmpl w:val="D5B077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2C14543"/>
    <w:multiLevelType w:val="hybridMultilevel"/>
    <w:tmpl w:val="84A2CF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CB943DF"/>
    <w:multiLevelType w:val="multilevel"/>
    <w:tmpl w:val="02086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155148D"/>
    <w:multiLevelType w:val="hybridMultilevel"/>
    <w:tmpl w:val="233276B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C076AF7"/>
    <w:multiLevelType w:val="hybridMultilevel"/>
    <w:tmpl w:val="A8A673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791F01"/>
    <w:multiLevelType w:val="hybridMultilevel"/>
    <w:tmpl w:val="1D6C1DE4"/>
    <w:lvl w:ilvl="0" w:tplc="14B604A6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4" w15:restartNumberingAfterBreak="0">
    <w:nsid w:val="56EE20CC"/>
    <w:multiLevelType w:val="hybridMultilevel"/>
    <w:tmpl w:val="F10885DE"/>
    <w:lvl w:ilvl="0" w:tplc="263E8F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7265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0046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F8BA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CEE9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6E6C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49EC7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2CB3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A646C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CD819D8"/>
    <w:multiLevelType w:val="hybridMultilevel"/>
    <w:tmpl w:val="3A588AF8"/>
    <w:lvl w:ilvl="0" w:tplc="A5BE06F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B335B3"/>
    <w:multiLevelType w:val="hybridMultilevel"/>
    <w:tmpl w:val="8CE8085C"/>
    <w:lvl w:ilvl="0" w:tplc="C1823F5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131CA0FE">
      <w:numFmt w:val="bullet"/>
      <w:lvlText w:val="•"/>
      <w:lvlJc w:val="left"/>
      <w:pPr>
        <w:ind w:left="2299" w:hanging="870"/>
      </w:pPr>
      <w:rPr>
        <w:rFonts w:ascii="Times New Roman" w:eastAsia="Calibr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7" w15:restartNumberingAfterBreak="0">
    <w:nsid w:val="6A1D25D5"/>
    <w:multiLevelType w:val="hybridMultilevel"/>
    <w:tmpl w:val="24181E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C315A9"/>
    <w:multiLevelType w:val="hybridMultilevel"/>
    <w:tmpl w:val="642457AC"/>
    <w:lvl w:ilvl="0" w:tplc="D51C2C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3F4282"/>
    <w:multiLevelType w:val="hybridMultilevel"/>
    <w:tmpl w:val="5720D2A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40" w15:restartNumberingAfterBreak="0">
    <w:nsid w:val="7C5821C9"/>
    <w:multiLevelType w:val="hybridMultilevel"/>
    <w:tmpl w:val="5DFC040A"/>
    <w:lvl w:ilvl="0" w:tplc="591CE10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37"/>
  </w:num>
  <w:num w:numId="2">
    <w:abstractNumId w:val="15"/>
  </w:num>
  <w:num w:numId="3">
    <w:abstractNumId w:val="17"/>
  </w:num>
  <w:num w:numId="4">
    <w:abstractNumId w:val="26"/>
  </w:num>
  <w:num w:numId="5">
    <w:abstractNumId w:val="33"/>
  </w:num>
  <w:num w:numId="6">
    <w:abstractNumId w:val="36"/>
  </w:num>
  <w:num w:numId="7">
    <w:abstractNumId w:val="40"/>
  </w:num>
  <w:num w:numId="8">
    <w:abstractNumId w:val="16"/>
  </w:num>
  <w:num w:numId="9">
    <w:abstractNumId w:val="30"/>
  </w:num>
  <w:num w:numId="10">
    <w:abstractNumId w:val="35"/>
  </w:num>
  <w:num w:numId="11">
    <w:abstractNumId w:val="19"/>
  </w:num>
  <w:num w:numId="12">
    <w:abstractNumId w:val="21"/>
  </w:num>
  <w:num w:numId="13">
    <w:abstractNumId w:val="39"/>
  </w:num>
  <w:num w:numId="14">
    <w:abstractNumId w:val="38"/>
  </w:num>
  <w:num w:numId="15">
    <w:abstractNumId w:val="25"/>
  </w:num>
  <w:num w:numId="16">
    <w:abstractNumId w:val="20"/>
  </w:num>
  <w:num w:numId="17">
    <w:abstractNumId w:val="23"/>
  </w:num>
  <w:num w:numId="18">
    <w:abstractNumId w:val="24"/>
  </w:num>
  <w:num w:numId="19">
    <w:abstractNumId w:val="34"/>
  </w:num>
  <w:num w:numId="20">
    <w:abstractNumId w:val="11"/>
  </w:num>
  <w:num w:numId="21">
    <w:abstractNumId w:val="12"/>
  </w:num>
  <w:num w:numId="22">
    <w:abstractNumId w:val="13"/>
  </w:num>
  <w:num w:numId="23">
    <w:abstractNumId w:val="14"/>
  </w:num>
  <w:num w:numId="24">
    <w:abstractNumId w:val="18"/>
  </w:num>
  <w:num w:numId="25">
    <w:abstractNumId w:val="4"/>
  </w:num>
  <w:num w:numId="26">
    <w:abstractNumId w:val="27"/>
  </w:num>
  <w:num w:numId="27">
    <w:abstractNumId w:val="31"/>
  </w:num>
  <w:num w:numId="28">
    <w:abstractNumId w:val="0"/>
  </w:num>
  <w:num w:numId="29">
    <w:abstractNumId w:val="2"/>
  </w:num>
  <w:num w:numId="30">
    <w:abstractNumId w:val="3"/>
  </w:num>
  <w:num w:numId="31">
    <w:abstractNumId w:val="5"/>
  </w:num>
  <w:num w:numId="32">
    <w:abstractNumId w:val="6"/>
  </w:num>
  <w:num w:numId="33">
    <w:abstractNumId w:val="7"/>
  </w:num>
  <w:num w:numId="34">
    <w:abstractNumId w:val="8"/>
  </w:num>
  <w:num w:numId="35">
    <w:abstractNumId w:val="9"/>
  </w:num>
  <w:num w:numId="36">
    <w:abstractNumId w:val="10"/>
  </w:num>
  <w:num w:numId="37">
    <w:abstractNumId w:val="29"/>
  </w:num>
  <w:num w:numId="38">
    <w:abstractNumId w:val="32"/>
  </w:num>
  <w:num w:numId="39">
    <w:abstractNumId w:val="22"/>
  </w:num>
  <w:num w:numId="40">
    <w:abstractNumId w:val="2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F79"/>
    <w:rsid w:val="0000419C"/>
    <w:rsid w:val="000222D6"/>
    <w:rsid w:val="000338A5"/>
    <w:rsid w:val="00060835"/>
    <w:rsid w:val="00072F3E"/>
    <w:rsid w:val="000758C0"/>
    <w:rsid w:val="000927B0"/>
    <w:rsid w:val="000B0BC6"/>
    <w:rsid w:val="000B4345"/>
    <w:rsid w:val="000C069B"/>
    <w:rsid w:val="000E1FFF"/>
    <w:rsid w:val="000E4AA3"/>
    <w:rsid w:val="00140FF4"/>
    <w:rsid w:val="00151371"/>
    <w:rsid w:val="00160C28"/>
    <w:rsid w:val="0016572E"/>
    <w:rsid w:val="00177C57"/>
    <w:rsid w:val="00192420"/>
    <w:rsid w:val="0019517F"/>
    <w:rsid w:val="001A17C0"/>
    <w:rsid w:val="001A7490"/>
    <w:rsid w:val="001B0ECE"/>
    <w:rsid w:val="001C4BE9"/>
    <w:rsid w:val="001F029D"/>
    <w:rsid w:val="00207272"/>
    <w:rsid w:val="00231AAA"/>
    <w:rsid w:val="00235321"/>
    <w:rsid w:val="00245A90"/>
    <w:rsid w:val="0025597D"/>
    <w:rsid w:val="00256B39"/>
    <w:rsid w:val="00282C96"/>
    <w:rsid w:val="00284896"/>
    <w:rsid w:val="002B13AC"/>
    <w:rsid w:val="002C02FA"/>
    <w:rsid w:val="002C5B11"/>
    <w:rsid w:val="002D775C"/>
    <w:rsid w:val="003016B3"/>
    <w:rsid w:val="003330EA"/>
    <w:rsid w:val="00364F08"/>
    <w:rsid w:val="00383344"/>
    <w:rsid w:val="003842F9"/>
    <w:rsid w:val="00384594"/>
    <w:rsid w:val="003B521E"/>
    <w:rsid w:val="003C20A1"/>
    <w:rsid w:val="003C37EC"/>
    <w:rsid w:val="003D68DB"/>
    <w:rsid w:val="003E678A"/>
    <w:rsid w:val="003F0EF3"/>
    <w:rsid w:val="003F3336"/>
    <w:rsid w:val="003F668A"/>
    <w:rsid w:val="004119A3"/>
    <w:rsid w:val="00432471"/>
    <w:rsid w:val="00437F79"/>
    <w:rsid w:val="00445336"/>
    <w:rsid w:val="00445432"/>
    <w:rsid w:val="00453B59"/>
    <w:rsid w:val="00462D59"/>
    <w:rsid w:val="00471556"/>
    <w:rsid w:val="00481C35"/>
    <w:rsid w:val="004A43C9"/>
    <w:rsid w:val="00544D12"/>
    <w:rsid w:val="0055038B"/>
    <w:rsid w:val="005A5096"/>
    <w:rsid w:val="005B5A6F"/>
    <w:rsid w:val="005D1843"/>
    <w:rsid w:val="005E169C"/>
    <w:rsid w:val="005E27B1"/>
    <w:rsid w:val="00601C95"/>
    <w:rsid w:val="00613561"/>
    <w:rsid w:val="00625470"/>
    <w:rsid w:val="00677A03"/>
    <w:rsid w:val="0068648F"/>
    <w:rsid w:val="006A43E8"/>
    <w:rsid w:val="006D35C7"/>
    <w:rsid w:val="006D543A"/>
    <w:rsid w:val="006D5737"/>
    <w:rsid w:val="006E6DD2"/>
    <w:rsid w:val="00706D09"/>
    <w:rsid w:val="0071205F"/>
    <w:rsid w:val="00732DCC"/>
    <w:rsid w:val="00744EB1"/>
    <w:rsid w:val="007542EA"/>
    <w:rsid w:val="007A2F74"/>
    <w:rsid w:val="007D0350"/>
    <w:rsid w:val="007E5815"/>
    <w:rsid w:val="007F5588"/>
    <w:rsid w:val="008230E2"/>
    <w:rsid w:val="00854ED4"/>
    <w:rsid w:val="00856788"/>
    <w:rsid w:val="008850D7"/>
    <w:rsid w:val="00885A9F"/>
    <w:rsid w:val="0089253A"/>
    <w:rsid w:val="008C2438"/>
    <w:rsid w:val="008D1C54"/>
    <w:rsid w:val="008D3108"/>
    <w:rsid w:val="008F732E"/>
    <w:rsid w:val="00913FB3"/>
    <w:rsid w:val="00922E8C"/>
    <w:rsid w:val="00926670"/>
    <w:rsid w:val="009402CE"/>
    <w:rsid w:val="0096587A"/>
    <w:rsid w:val="00967C9F"/>
    <w:rsid w:val="00972177"/>
    <w:rsid w:val="00973C39"/>
    <w:rsid w:val="009908AD"/>
    <w:rsid w:val="009923A0"/>
    <w:rsid w:val="009D300B"/>
    <w:rsid w:val="009D5071"/>
    <w:rsid w:val="009E3D6C"/>
    <w:rsid w:val="009F3387"/>
    <w:rsid w:val="00A01580"/>
    <w:rsid w:val="00A06002"/>
    <w:rsid w:val="00A11F5C"/>
    <w:rsid w:val="00A16E0A"/>
    <w:rsid w:val="00A21D6A"/>
    <w:rsid w:val="00A3209E"/>
    <w:rsid w:val="00A7288B"/>
    <w:rsid w:val="00A91583"/>
    <w:rsid w:val="00AE2713"/>
    <w:rsid w:val="00AF5A63"/>
    <w:rsid w:val="00B24DD6"/>
    <w:rsid w:val="00B43E46"/>
    <w:rsid w:val="00B81017"/>
    <w:rsid w:val="00B90B19"/>
    <w:rsid w:val="00B96EEF"/>
    <w:rsid w:val="00BC5EB7"/>
    <w:rsid w:val="00BD42B8"/>
    <w:rsid w:val="00C4755B"/>
    <w:rsid w:val="00C87E69"/>
    <w:rsid w:val="00C90B92"/>
    <w:rsid w:val="00CF09CE"/>
    <w:rsid w:val="00D11945"/>
    <w:rsid w:val="00D25382"/>
    <w:rsid w:val="00D27D3D"/>
    <w:rsid w:val="00D353BB"/>
    <w:rsid w:val="00DB22D7"/>
    <w:rsid w:val="00DB5F73"/>
    <w:rsid w:val="00DE637A"/>
    <w:rsid w:val="00DE74D8"/>
    <w:rsid w:val="00E00EC5"/>
    <w:rsid w:val="00E3616B"/>
    <w:rsid w:val="00E444A5"/>
    <w:rsid w:val="00E65050"/>
    <w:rsid w:val="00E87CC2"/>
    <w:rsid w:val="00E95E05"/>
    <w:rsid w:val="00EB6B9B"/>
    <w:rsid w:val="00EC44CE"/>
    <w:rsid w:val="00EF48C0"/>
    <w:rsid w:val="00EF6D65"/>
    <w:rsid w:val="00F1734C"/>
    <w:rsid w:val="00F34E20"/>
    <w:rsid w:val="00FA5B62"/>
    <w:rsid w:val="00FD7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CBE77A"/>
  <w15:chartTrackingRefBased/>
  <w15:docId w15:val="{629B8716-4A9D-406F-85B9-003B5A1B63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192420"/>
    <w:pPr>
      <w:spacing w:before="100" w:beforeAutospacing="1" w:after="100" w:afterAutospacing="1" w:line="240" w:lineRule="auto"/>
      <w:jc w:val="left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300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5E169C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5E169C"/>
  </w:style>
  <w:style w:type="paragraph" w:styleId="a6">
    <w:name w:val="footer"/>
    <w:basedOn w:val="a"/>
    <w:link w:val="a7"/>
    <w:uiPriority w:val="99"/>
    <w:unhideWhenUsed/>
    <w:rsid w:val="005E169C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E169C"/>
  </w:style>
  <w:style w:type="paragraph" w:styleId="a8">
    <w:name w:val="Normal (Web)"/>
    <w:basedOn w:val="a"/>
    <w:uiPriority w:val="99"/>
    <w:unhideWhenUsed/>
    <w:rsid w:val="005E16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F029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1F029D"/>
    <w:rPr>
      <w:rFonts w:ascii="Segoe UI" w:hAnsi="Segoe UI" w:cs="Segoe UI"/>
      <w:sz w:val="18"/>
      <w:szCs w:val="18"/>
    </w:rPr>
  </w:style>
  <w:style w:type="numbering" w:customStyle="1" w:styleId="1">
    <w:name w:val="Нет списка1"/>
    <w:next w:val="a2"/>
    <w:uiPriority w:val="99"/>
    <w:semiHidden/>
    <w:unhideWhenUsed/>
    <w:rsid w:val="004A43C9"/>
  </w:style>
  <w:style w:type="numbering" w:customStyle="1" w:styleId="2">
    <w:name w:val="Нет списка2"/>
    <w:next w:val="a2"/>
    <w:uiPriority w:val="99"/>
    <w:semiHidden/>
    <w:unhideWhenUsed/>
    <w:rsid w:val="00453B59"/>
  </w:style>
  <w:style w:type="table" w:styleId="ab">
    <w:name w:val="Table Grid"/>
    <w:basedOn w:val="a1"/>
    <w:uiPriority w:val="59"/>
    <w:rsid w:val="00453B59"/>
    <w:pPr>
      <w:spacing w:line="240" w:lineRule="auto"/>
      <w:jc w:val="left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c">
    <w:name w:val="Без интервала Знак"/>
    <w:link w:val="ad"/>
    <w:locked/>
    <w:rsid w:val="00453B59"/>
    <w:rPr>
      <w:rFonts w:ascii="Times New Roman" w:hAnsi="Times New Roman"/>
      <w:lang w:eastAsia="ru-RU"/>
    </w:rPr>
  </w:style>
  <w:style w:type="paragraph" w:styleId="ad">
    <w:name w:val="No Spacing"/>
    <w:link w:val="ac"/>
    <w:uiPriority w:val="1"/>
    <w:qFormat/>
    <w:rsid w:val="00453B59"/>
    <w:pPr>
      <w:spacing w:line="240" w:lineRule="auto"/>
      <w:jc w:val="left"/>
    </w:pPr>
    <w:rPr>
      <w:rFonts w:ascii="Times New Roman" w:hAnsi="Times New Roman"/>
      <w:lang w:eastAsia="ru-RU"/>
    </w:rPr>
  </w:style>
  <w:style w:type="paragraph" w:customStyle="1" w:styleId="c14">
    <w:name w:val="c14"/>
    <w:basedOn w:val="a"/>
    <w:rsid w:val="00453B5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rsid w:val="00453B59"/>
  </w:style>
  <w:style w:type="character" w:customStyle="1" w:styleId="c0">
    <w:name w:val="c0"/>
    <w:rsid w:val="00453B59"/>
  </w:style>
  <w:style w:type="paragraph" w:customStyle="1" w:styleId="c1">
    <w:name w:val="c1"/>
    <w:basedOn w:val="a"/>
    <w:rsid w:val="00453B5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rsid w:val="00453B59"/>
  </w:style>
  <w:style w:type="character" w:styleId="ae">
    <w:name w:val="Strong"/>
    <w:uiPriority w:val="22"/>
    <w:qFormat/>
    <w:rsid w:val="00453B59"/>
    <w:rPr>
      <w:b/>
      <w:bCs/>
    </w:rPr>
  </w:style>
  <w:style w:type="paragraph" w:customStyle="1" w:styleId="font8">
    <w:name w:val="font_8"/>
    <w:basedOn w:val="a"/>
    <w:uiPriority w:val="99"/>
    <w:rsid w:val="00453B5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Hyperlink"/>
    <w:uiPriority w:val="99"/>
    <w:unhideWhenUsed/>
    <w:rsid w:val="00453B59"/>
    <w:rPr>
      <w:color w:val="0000FF"/>
      <w:u w:val="single"/>
    </w:rPr>
  </w:style>
  <w:style w:type="paragraph" w:styleId="af0">
    <w:name w:val="caption"/>
    <w:basedOn w:val="a"/>
    <w:next w:val="a"/>
    <w:uiPriority w:val="35"/>
    <w:unhideWhenUsed/>
    <w:qFormat/>
    <w:rsid w:val="00453B59"/>
    <w:pPr>
      <w:spacing w:after="200" w:line="240" w:lineRule="auto"/>
      <w:jc w:val="left"/>
    </w:pPr>
    <w:rPr>
      <w:rFonts w:ascii="Calibri" w:eastAsia="Calibri" w:hAnsi="Calibri" w:cs="Times New Roman"/>
      <w:b/>
      <w:bCs/>
      <w:color w:val="4F81BD"/>
      <w:sz w:val="18"/>
      <w:szCs w:val="18"/>
    </w:rPr>
  </w:style>
  <w:style w:type="paragraph" w:styleId="af1">
    <w:name w:val="Body Text Indent"/>
    <w:basedOn w:val="a"/>
    <w:link w:val="af2"/>
    <w:rsid w:val="00453B59"/>
    <w:pPr>
      <w:spacing w:line="240" w:lineRule="auto"/>
      <w:ind w:firstLine="1593"/>
      <w:jc w:val="left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2">
    <w:name w:val="Основной текст с отступом Знак"/>
    <w:basedOn w:val="a0"/>
    <w:link w:val="af1"/>
    <w:rsid w:val="00453B5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20">
    <w:name w:val="Body Text Indent 2"/>
    <w:basedOn w:val="a"/>
    <w:link w:val="21"/>
    <w:uiPriority w:val="99"/>
    <w:semiHidden/>
    <w:unhideWhenUsed/>
    <w:rsid w:val="00453B59"/>
    <w:pPr>
      <w:spacing w:after="120" w:line="480" w:lineRule="auto"/>
      <w:ind w:left="283"/>
      <w:jc w:val="left"/>
    </w:pPr>
    <w:rPr>
      <w:rFonts w:ascii="Calibri" w:eastAsia="Calibri" w:hAnsi="Calibri" w:cs="Times New Roman"/>
    </w:r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453B59"/>
    <w:rPr>
      <w:rFonts w:ascii="Calibri" w:eastAsia="Calibri" w:hAnsi="Calibri" w:cs="Times New Roman"/>
    </w:rPr>
  </w:style>
  <w:style w:type="character" w:customStyle="1" w:styleId="highlight">
    <w:name w:val="highlight"/>
    <w:basedOn w:val="a0"/>
    <w:rsid w:val="00453B59"/>
  </w:style>
  <w:style w:type="paragraph" w:styleId="af3">
    <w:name w:val="Body Text"/>
    <w:basedOn w:val="a"/>
    <w:link w:val="af4"/>
    <w:uiPriority w:val="1"/>
    <w:unhideWhenUsed/>
    <w:qFormat/>
    <w:rsid w:val="00453B59"/>
    <w:pPr>
      <w:spacing w:after="120" w:line="276" w:lineRule="auto"/>
      <w:jc w:val="left"/>
    </w:pPr>
    <w:rPr>
      <w:rFonts w:ascii="Calibri" w:eastAsia="Calibri" w:hAnsi="Calibri" w:cs="Times New Roman"/>
    </w:rPr>
  </w:style>
  <w:style w:type="character" w:customStyle="1" w:styleId="af4">
    <w:name w:val="Основной текст Знак"/>
    <w:basedOn w:val="a0"/>
    <w:link w:val="af3"/>
    <w:uiPriority w:val="1"/>
    <w:rsid w:val="00453B59"/>
    <w:rPr>
      <w:rFonts w:ascii="Calibri" w:eastAsia="Calibri" w:hAnsi="Calibri" w:cs="Times New Roman"/>
    </w:rPr>
  </w:style>
  <w:style w:type="paragraph" w:customStyle="1" w:styleId="ParagraphStyle">
    <w:name w:val="Paragraph Style"/>
    <w:rsid w:val="00453B59"/>
    <w:pPr>
      <w:autoSpaceDE w:val="0"/>
      <w:autoSpaceDN w:val="0"/>
      <w:adjustRightInd w:val="0"/>
      <w:spacing w:line="240" w:lineRule="auto"/>
      <w:jc w:val="left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9242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10">
    <w:name w:val="Без интервала1"/>
    <w:rsid w:val="00192420"/>
    <w:pPr>
      <w:widowControl w:val="0"/>
      <w:suppressAutoHyphens/>
      <w:spacing w:line="240" w:lineRule="auto"/>
      <w:jc w:val="left"/>
      <w:textAlignment w:val="baseline"/>
    </w:pPr>
    <w:rPr>
      <w:rFonts w:ascii="Times New Roman" w:eastAsia="DejaVu Sans" w:hAnsi="Times New Roman" w:cs="Mangal"/>
      <w:kern w:val="1"/>
      <w:sz w:val="24"/>
      <w:szCs w:val="21"/>
      <w:lang w:eastAsia="zh-CN" w:bidi="hi-IN"/>
    </w:rPr>
  </w:style>
  <w:style w:type="paragraph" w:customStyle="1" w:styleId="11">
    <w:name w:val="Абзац списка1"/>
    <w:basedOn w:val="a"/>
    <w:rsid w:val="00192420"/>
    <w:pPr>
      <w:widowControl w:val="0"/>
      <w:suppressAutoHyphens/>
      <w:spacing w:line="240" w:lineRule="auto"/>
      <w:ind w:left="720"/>
      <w:contextualSpacing/>
      <w:jc w:val="left"/>
      <w:textAlignment w:val="baseline"/>
    </w:pPr>
    <w:rPr>
      <w:rFonts w:ascii="Times New Roman" w:eastAsia="DejaVu Sans" w:hAnsi="Times New Roman" w:cs="Mangal"/>
      <w:kern w:val="1"/>
      <w:sz w:val="24"/>
      <w:szCs w:val="21"/>
      <w:lang w:eastAsia="zh-CN" w:bidi="hi-IN"/>
    </w:rPr>
  </w:style>
  <w:style w:type="character" w:styleId="af5">
    <w:name w:val="Emphasis"/>
    <w:basedOn w:val="a0"/>
    <w:qFormat/>
    <w:rsid w:val="00192420"/>
    <w:rPr>
      <w:i/>
      <w:iCs/>
    </w:rPr>
  </w:style>
  <w:style w:type="character" w:styleId="af6">
    <w:name w:val="FollowedHyperlink"/>
    <w:basedOn w:val="a0"/>
    <w:uiPriority w:val="99"/>
    <w:semiHidden/>
    <w:unhideWhenUsed/>
    <w:rsid w:val="00192420"/>
    <w:rPr>
      <w:color w:val="954F72" w:themeColor="followedHyperlink"/>
      <w:u w:val="single"/>
    </w:rPr>
  </w:style>
  <w:style w:type="character" w:styleId="af7">
    <w:name w:val="annotation reference"/>
    <w:basedOn w:val="a0"/>
    <w:uiPriority w:val="99"/>
    <w:semiHidden/>
    <w:unhideWhenUsed/>
    <w:rsid w:val="00192420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192420"/>
    <w:pPr>
      <w:spacing w:after="160" w:line="240" w:lineRule="auto"/>
      <w:jc w:val="left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192420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192420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192420"/>
    <w:rPr>
      <w:b/>
      <w:bCs/>
      <w:sz w:val="20"/>
      <w:szCs w:val="20"/>
    </w:rPr>
  </w:style>
  <w:style w:type="character" w:customStyle="1" w:styleId="12">
    <w:name w:val="Строгий1"/>
    <w:rsid w:val="00192420"/>
    <w:rPr>
      <w:b/>
      <w:bCs/>
    </w:rPr>
  </w:style>
  <w:style w:type="paragraph" w:customStyle="1" w:styleId="TableParagraph">
    <w:name w:val="Table Paragraph"/>
    <w:basedOn w:val="a"/>
    <w:uiPriority w:val="1"/>
    <w:qFormat/>
    <w:rsid w:val="00192420"/>
    <w:pPr>
      <w:widowControl w:val="0"/>
      <w:autoSpaceDE w:val="0"/>
      <w:autoSpaceDN w:val="0"/>
      <w:spacing w:line="240" w:lineRule="auto"/>
      <w:jc w:val="left"/>
    </w:pPr>
    <w:rPr>
      <w:rFonts w:ascii="Trebuchet MS" w:eastAsia="Trebuchet MS" w:hAnsi="Trebuchet MS" w:cs="Trebuchet MS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575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7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28846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5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3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hyperlink" Target="https://kat-bilbo.livejournal.com/1753603.html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ultiurok.ru/files/mietodika-vyiavlieniia-kommunikativnykh.html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1.png"/><Relationship Id="rId37" Type="http://schemas.openxmlformats.org/officeDocument/2006/relationships/image" Target="media/image13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fontTable" Target="fontTable.xml"/><Relationship Id="rId10" Type="http://schemas.openxmlformats.org/officeDocument/2006/relationships/hyperlink" Target="http://www.elitarium.ru/2006/05/27/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20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8" Type="http://schemas.openxmlformats.org/officeDocument/2006/relationships/chart" Target="charts/chart1.xml"/><Relationship Id="rId51" Type="http://schemas.openxmlformats.org/officeDocument/2006/relationships/image" Target="media/image39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Сформированность 4К компитенций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2017г.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Критическое мышление</c:v>
                </c:pt>
                <c:pt idx="1">
                  <c:v>Креативное мышление</c:v>
                </c:pt>
                <c:pt idx="2">
                  <c:v>Коммуникация</c:v>
                </c:pt>
                <c:pt idx="3">
                  <c:v>Кооперация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0.11</c:v>
                </c:pt>
                <c:pt idx="1">
                  <c:v>0.13</c:v>
                </c:pt>
                <c:pt idx="2">
                  <c:v>0.54</c:v>
                </c:pt>
                <c:pt idx="3">
                  <c:v>0.16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EE1-44BF-A561-A8370F26AF7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2075375231"/>
        <c:axId val="2024310639"/>
        <c:axId val="0"/>
      </c:bar3DChart>
      <c:catAx>
        <c:axId val="207537523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24310639"/>
        <c:crosses val="autoZero"/>
        <c:auto val="1"/>
        <c:lblAlgn val="ctr"/>
        <c:lblOffset val="100"/>
        <c:noMultiLvlLbl val="0"/>
      </c:catAx>
      <c:valAx>
        <c:axId val="2024310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753752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Сформированность 4К компитенций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2019г.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Критическое мышление</c:v>
                </c:pt>
                <c:pt idx="1">
                  <c:v>Креативное мышление</c:v>
                </c:pt>
                <c:pt idx="2">
                  <c:v>Коммуникация</c:v>
                </c:pt>
                <c:pt idx="3">
                  <c:v>Кооперация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0.54</c:v>
                </c:pt>
                <c:pt idx="1">
                  <c:v>0.61</c:v>
                </c:pt>
                <c:pt idx="2">
                  <c:v>0.97</c:v>
                </c:pt>
                <c:pt idx="3">
                  <c:v>0.75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D5B-4400-8ADF-5640CCB00DF0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2020г.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Критическое мышление</c:v>
                </c:pt>
                <c:pt idx="1">
                  <c:v>Креативное мышление</c:v>
                </c:pt>
                <c:pt idx="2">
                  <c:v>Коммуникация</c:v>
                </c:pt>
                <c:pt idx="3">
                  <c:v>Кооперация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0.55000000000000004</c:v>
                </c:pt>
                <c:pt idx="1">
                  <c:v>0.68</c:v>
                </c:pt>
                <c:pt idx="2">
                  <c:v>0.97</c:v>
                </c:pt>
                <c:pt idx="3">
                  <c:v>0.79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D5B-4400-8ADF-5640CCB00DF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2075375231"/>
        <c:axId val="2024310639"/>
        <c:axId val="0"/>
      </c:bar3DChart>
      <c:catAx>
        <c:axId val="207537523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24310639"/>
        <c:crosses val="autoZero"/>
        <c:auto val="1"/>
        <c:lblAlgn val="ctr"/>
        <c:lblOffset val="100"/>
        <c:noMultiLvlLbl val="0"/>
      </c:catAx>
      <c:valAx>
        <c:axId val="202431063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7537523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4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0D950C-C505-4EB1-9140-4F1B66F6EF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8937</Words>
  <Characters>50946</Characters>
  <Application>Microsoft Office Word</Application>
  <DocSecurity>0</DocSecurity>
  <Lines>424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Владимировна</dc:creator>
  <cp:keywords/>
  <dc:description/>
  <cp:lastModifiedBy>TR1</cp:lastModifiedBy>
  <cp:revision>2</cp:revision>
  <cp:lastPrinted>2021-01-13T07:29:00Z</cp:lastPrinted>
  <dcterms:created xsi:type="dcterms:W3CDTF">2021-06-07T04:45:00Z</dcterms:created>
  <dcterms:modified xsi:type="dcterms:W3CDTF">2021-06-07T04:45:00Z</dcterms:modified>
</cp:coreProperties>
</file>